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840" w:rsidRDefault="007812B8" w:rsidP="00925EAE">
      <w:pPr>
        <w:spacing w:line="360" w:lineRule="auto"/>
        <w:ind w:lef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12B8" w:rsidRDefault="007812B8" w:rsidP="00925EAE">
      <w:pPr>
        <w:spacing w:line="360" w:lineRule="auto"/>
        <w:ind w:left="567"/>
        <w:rPr>
          <w:rFonts w:ascii="Times New Roman" w:hAnsi="Times New Roman"/>
          <w:b/>
          <w:bCs/>
          <w:sz w:val="28"/>
          <w:szCs w:val="28"/>
        </w:rPr>
      </w:pPr>
    </w:p>
    <w:p w:rsidR="008E7840" w:rsidRPr="006624FE" w:rsidRDefault="008E7840" w:rsidP="008E7840">
      <w:pPr>
        <w:ind w:left="-851" w:right="-1701"/>
        <w:jc w:val="center"/>
        <w:rPr>
          <w:rFonts w:ascii="Times New Roman" w:hAnsi="Times New Roman"/>
          <w:b/>
          <w:sz w:val="28"/>
          <w:szCs w:val="28"/>
        </w:rPr>
      </w:pPr>
      <w:r w:rsidRPr="006624FE">
        <w:rPr>
          <w:b/>
          <w:sz w:val="28"/>
          <w:szCs w:val="28"/>
        </w:rPr>
        <w:t>Х</w:t>
      </w:r>
      <w:r w:rsidRPr="006624F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6624FE">
        <w:rPr>
          <w:rFonts w:ascii="Times New Roman" w:hAnsi="Times New Roman"/>
          <w:b/>
          <w:sz w:val="28"/>
          <w:szCs w:val="28"/>
        </w:rPr>
        <w:t>Севостьянов</w:t>
      </w:r>
      <w:proofErr w:type="spellEnd"/>
      <w:r w:rsidRPr="006624F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624FE">
        <w:rPr>
          <w:rFonts w:ascii="Times New Roman" w:hAnsi="Times New Roman"/>
          <w:b/>
          <w:sz w:val="28"/>
          <w:szCs w:val="28"/>
        </w:rPr>
        <w:t>Милютинский</w:t>
      </w:r>
      <w:proofErr w:type="spellEnd"/>
      <w:r w:rsidRPr="006624FE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E7840" w:rsidRPr="006624FE" w:rsidRDefault="008E7840" w:rsidP="008E7840">
      <w:pPr>
        <w:jc w:val="center"/>
        <w:rPr>
          <w:rFonts w:ascii="Times New Roman" w:hAnsi="Times New Roman"/>
          <w:b/>
          <w:sz w:val="28"/>
          <w:szCs w:val="28"/>
        </w:rPr>
      </w:pPr>
      <w:r w:rsidRPr="006624FE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8E7840" w:rsidRPr="006624FE" w:rsidRDefault="008E7840" w:rsidP="008E7840">
      <w:pPr>
        <w:jc w:val="center"/>
        <w:rPr>
          <w:rFonts w:ascii="Times New Roman" w:hAnsi="Times New Roman"/>
          <w:sz w:val="28"/>
          <w:szCs w:val="28"/>
        </w:rPr>
      </w:pPr>
    </w:p>
    <w:p w:rsidR="00925EAE" w:rsidRDefault="00BA3676" w:rsidP="008E784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EAE" w:rsidRDefault="00925EAE" w:rsidP="008E784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925EAE" w:rsidRDefault="00925EAE" w:rsidP="008E784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925EAE" w:rsidRDefault="00925EAE" w:rsidP="008E784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925EAE" w:rsidRDefault="00925EAE" w:rsidP="008E784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925EAE" w:rsidRPr="006624FE" w:rsidRDefault="00925EAE" w:rsidP="008E784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E7840" w:rsidRPr="006624FE" w:rsidRDefault="008E7840" w:rsidP="008E784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24FE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8E7840" w:rsidRDefault="008E7840" w:rsidP="008E784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840">
        <w:rPr>
          <w:rFonts w:ascii="Times New Roman" w:hAnsi="Times New Roman"/>
          <w:b/>
          <w:sz w:val="28"/>
          <w:szCs w:val="28"/>
        </w:rPr>
        <w:t>внеурочной деятельности</w:t>
      </w:r>
    </w:p>
    <w:p w:rsidR="008E7840" w:rsidRPr="006624FE" w:rsidRDefault="008E7840" w:rsidP="008E784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624F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Общая физическая подготовка</w:t>
      </w:r>
      <w:r w:rsidRPr="006624FE">
        <w:rPr>
          <w:rFonts w:ascii="Times New Roman" w:hAnsi="Times New Roman"/>
          <w:b/>
          <w:sz w:val="28"/>
          <w:szCs w:val="28"/>
        </w:rPr>
        <w:t xml:space="preserve"> »</w:t>
      </w:r>
    </w:p>
    <w:p w:rsidR="008E7840" w:rsidRPr="006624FE" w:rsidRDefault="008E7840" w:rsidP="008E784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7840" w:rsidRPr="00A91CA0" w:rsidRDefault="008E7840" w:rsidP="008E7840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6624FE">
        <w:rPr>
          <w:rFonts w:ascii="Times New Roman" w:hAnsi="Times New Roman"/>
          <w:sz w:val="28"/>
          <w:szCs w:val="28"/>
        </w:rPr>
        <w:t>Уровень общего образования (класс):</w:t>
      </w:r>
      <w:r>
        <w:rPr>
          <w:rFonts w:ascii="Times New Roman" w:hAnsi="Times New Roman"/>
          <w:sz w:val="28"/>
          <w:szCs w:val="28"/>
          <w:u w:val="single"/>
        </w:rPr>
        <w:t xml:space="preserve"> основное общее образование 5-9 классы</w:t>
      </w:r>
    </w:p>
    <w:p w:rsidR="008E7840" w:rsidRPr="006624FE" w:rsidRDefault="008E7840" w:rsidP="008E7840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6624FE">
        <w:rPr>
          <w:rFonts w:ascii="Times New Roman" w:hAnsi="Times New Roman"/>
          <w:sz w:val="28"/>
          <w:szCs w:val="28"/>
        </w:rPr>
        <w:t xml:space="preserve"> Количество часов: </w:t>
      </w:r>
      <w:r>
        <w:rPr>
          <w:rFonts w:ascii="Times New Roman" w:hAnsi="Times New Roman"/>
          <w:sz w:val="28"/>
          <w:szCs w:val="28"/>
        </w:rPr>
        <w:t>5-8 (</w:t>
      </w:r>
      <w:r w:rsidRPr="006624FE">
        <w:rPr>
          <w:rFonts w:ascii="Times New Roman" w:hAnsi="Times New Roman"/>
          <w:sz w:val="28"/>
          <w:szCs w:val="28"/>
          <w:u w:val="single"/>
        </w:rPr>
        <w:t>3</w:t>
      </w:r>
      <w:r>
        <w:rPr>
          <w:rFonts w:ascii="Times New Roman" w:hAnsi="Times New Roman"/>
          <w:sz w:val="28"/>
          <w:szCs w:val="28"/>
          <w:u w:val="single"/>
        </w:rPr>
        <w:t>5), 9(34)</w:t>
      </w:r>
    </w:p>
    <w:p w:rsidR="008E7840" w:rsidRPr="006624FE" w:rsidRDefault="008E7840" w:rsidP="008E7840">
      <w:pPr>
        <w:spacing w:line="240" w:lineRule="auto"/>
        <w:rPr>
          <w:rFonts w:ascii="Times New Roman" w:hAnsi="Times New Roman"/>
          <w:sz w:val="28"/>
          <w:szCs w:val="28"/>
        </w:rPr>
      </w:pPr>
      <w:r w:rsidRPr="006624FE">
        <w:rPr>
          <w:rFonts w:ascii="Times New Roman" w:hAnsi="Times New Roman"/>
          <w:sz w:val="28"/>
          <w:szCs w:val="28"/>
        </w:rPr>
        <w:t xml:space="preserve">Учитель: </w:t>
      </w:r>
      <w:r w:rsidRPr="006624FE">
        <w:rPr>
          <w:rFonts w:ascii="Times New Roman" w:hAnsi="Times New Roman"/>
          <w:sz w:val="28"/>
          <w:szCs w:val="28"/>
          <w:u w:val="single"/>
        </w:rPr>
        <w:t>Ананьева Ольга Петровна</w:t>
      </w:r>
    </w:p>
    <w:p w:rsidR="008E7840" w:rsidRPr="006624FE" w:rsidRDefault="008E7840" w:rsidP="008E7840">
      <w:pPr>
        <w:jc w:val="center"/>
        <w:rPr>
          <w:rFonts w:ascii="Times New Roman" w:hAnsi="Times New Roman"/>
          <w:sz w:val="28"/>
          <w:szCs w:val="28"/>
        </w:rPr>
      </w:pPr>
    </w:p>
    <w:p w:rsidR="008E7840" w:rsidRPr="00925EAE" w:rsidRDefault="008E7840" w:rsidP="008E7840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EAE">
        <w:rPr>
          <w:rFonts w:ascii="Times New Roman" w:hAnsi="Times New Roman"/>
          <w:sz w:val="28"/>
          <w:szCs w:val="28"/>
        </w:rPr>
        <w:t>Программа разработана на основе: авторских программ по учебному предмету «Физическая культура» (Физическая культура.</w:t>
      </w:r>
      <w:proofErr w:type="gramEnd"/>
      <w:r w:rsidRPr="00925EAE">
        <w:rPr>
          <w:rFonts w:ascii="Times New Roman" w:hAnsi="Times New Roman"/>
          <w:sz w:val="28"/>
          <w:szCs w:val="28"/>
        </w:rPr>
        <w:t xml:space="preserve"> Рабочие программы. </w:t>
      </w:r>
      <w:proofErr w:type="gramStart"/>
      <w:r w:rsidRPr="00925EAE">
        <w:rPr>
          <w:rFonts w:ascii="Times New Roman" w:hAnsi="Times New Roman"/>
          <w:sz w:val="28"/>
          <w:szCs w:val="28"/>
        </w:rPr>
        <w:t xml:space="preserve">Примерная линия учебников М.Я. </w:t>
      </w:r>
      <w:proofErr w:type="spellStart"/>
      <w:r w:rsidRPr="00925EAE">
        <w:rPr>
          <w:rFonts w:ascii="Times New Roman" w:hAnsi="Times New Roman"/>
          <w:sz w:val="28"/>
          <w:szCs w:val="28"/>
        </w:rPr>
        <w:t>Виленского</w:t>
      </w:r>
      <w:proofErr w:type="spellEnd"/>
      <w:r w:rsidRPr="00925EAE">
        <w:rPr>
          <w:rFonts w:ascii="Times New Roman" w:hAnsi="Times New Roman"/>
          <w:sz w:val="28"/>
          <w:szCs w:val="28"/>
        </w:rPr>
        <w:t xml:space="preserve">, В.И. Ляха. 5-9 классы: пособие для учителей общеобразовательных организаций/ В.И. Лях. – 4е изд. – М.: Просвещение, 2014) </w:t>
      </w:r>
      <w:proofErr w:type="gramEnd"/>
    </w:p>
    <w:p w:rsidR="008E7840" w:rsidRPr="00925EAE" w:rsidRDefault="008E7840" w:rsidP="008E7840">
      <w:pPr>
        <w:pStyle w:val="c24"/>
        <w:shd w:val="clear" w:color="auto" w:fill="FFFFFF"/>
        <w:spacing w:before="0" w:beforeAutospacing="0" w:after="0" w:afterAutospacing="0" w:line="338" w:lineRule="atLeast"/>
        <w:ind w:right="74"/>
        <w:jc w:val="both"/>
        <w:rPr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8E7840" w:rsidRDefault="008E7840" w:rsidP="008E7840">
      <w:pPr>
        <w:spacing w:line="36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7840" w:rsidRPr="00CF66D8" w:rsidRDefault="008E7840" w:rsidP="00CF66D8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F66D8">
        <w:rPr>
          <w:rFonts w:ascii="Times New Roman" w:hAnsi="Times New Roman"/>
          <w:sz w:val="24"/>
          <w:szCs w:val="24"/>
        </w:rPr>
        <w:t>Программа спортивно-оздоровительного направления курса «Общей физической подготовки» по внеурочной деятельности для обучающихся 5-9 классов составлена в соответствии с учетом  авторских программ по учебному предмету «Физическая культура» (Физическая культура.</w:t>
      </w:r>
      <w:proofErr w:type="gramEnd"/>
      <w:r w:rsidRPr="00CF66D8">
        <w:rPr>
          <w:rFonts w:ascii="Times New Roman" w:hAnsi="Times New Roman"/>
          <w:sz w:val="24"/>
          <w:szCs w:val="24"/>
        </w:rPr>
        <w:t xml:space="preserve"> Рабочие программы. </w:t>
      </w:r>
      <w:proofErr w:type="gramStart"/>
      <w:r w:rsidRPr="00CF66D8">
        <w:rPr>
          <w:rFonts w:ascii="Times New Roman" w:hAnsi="Times New Roman"/>
          <w:sz w:val="24"/>
          <w:szCs w:val="24"/>
        </w:rPr>
        <w:t xml:space="preserve">Примерная линия учебников М.Я. </w:t>
      </w:r>
      <w:proofErr w:type="spellStart"/>
      <w:r w:rsidRPr="00CF66D8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CF66D8">
        <w:rPr>
          <w:rFonts w:ascii="Times New Roman" w:hAnsi="Times New Roman"/>
          <w:sz w:val="24"/>
          <w:szCs w:val="24"/>
        </w:rPr>
        <w:t xml:space="preserve">, В.И. Ляха. 5-9 классы: пособие для учителей общеобразовательных организаций/ В.И. Лях. – 4е изд. – М.: Просвещение, 2014), </w:t>
      </w:r>
      <w:proofErr w:type="gramEnd"/>
    </w:p>
    <w:p w:rsidR="008E7840" w:rsidRPr="00CF66D8" w:rsidRDefault="008E7840" w:rsidP="00CF66D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    </w:t>
      </w:r>
      <w:r w:rsidRPr="00CF66D8">
        <w:rPr>
          <w:rFonts w:ascii="Times New Roman" w:hAnsi="Times New Roman"/>
          <w:sz w:val="24"/>
          <w:szCs w:val="24"/>
        </w:rPr>
        <w:tab/>
      </w:r>
      <w:r w:rsidR="00CF66D8" w:rsidRPr="00CF66D8">
        <w:rPr>
          <w:rFonts w:ascii="Times New Roman" w:hAnsi="Times New Roman"/>
          <w:b/>
          <w:sz w:val="24"/>
          <w:szCs w:val="24"/>
        </w:rPr>
        <w:t>Цель программы</w:t>
      </w:r>
      <w:r w:rsidR="00CF66D8" w:rsidRPr="00CF66D8">
        <w:rPr>
          <w:rFonts w:ascii="Times New Roman" w:hAnsi="Times New Roman"/>
          <w:sz w:val="24"/>
          <w:szCs w:val="24"/>
        </w:rPr>
        <w:t xml:space="preserve"> курса внеурочной деятельности «Общая физическая подготовка (ОФП)» - содействовать укреплению здоровья обучающихся через воспитание моральных и волевых качеств занимающихся, развитие чувства товарищества и взаимопомощи. </w:t>
      </w:r>
      <w:r w:rsidR="00CF66D8" w:rsidRPr="00CF66D8">
        <w:rPr>
          <w:rFonts w:ascii="Times New Roman" w:hAnsi="Times New Roman"/>
          <w:b/>
          <w:sz w:val="24"/>
          <w:szCs w:val="24"/>
        </w:rPr>
        <w:t>Основные задачи курса</w:t>
      </w:r>
      <w:r w:rsidR="00CF66D8" w:rsidRPr="00CF66D8">
        <w:rPr>
          <w:rFonts w:ascii="Times New Roman" w:hAnsi="Times New Roman"/>
          <w:sz w:val="24"/>
          <w:szCs w:val="24"/>
        </w:rPr>
        <w:t xml:space="preserve">:  обогащение двигательного опыта обучающихся физическими упражнениями с </w:t>
      </w:r>
      <w:proofErr w:type="spellStart"/>
      <w:r w:rsidR="00CF66D8" w:rsidRPr="00CF66D8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="00CF66D8" w:rsidRPr="00CF66D8">
        <w:rPr>
          <w:rFonts w:ascii="Times New Roman" w:hAnsi="Times New Roman"/>
          <w:sz w:val="24"/>
          <w:szCs w:val="24"/>
        </w:rPr>
        <w:t xml:space="preserve"> и прикладной направленностью, техническими действиями видов испытаний (тестов) комплекса ГТО;  создание положительного отношения школьников к участию в спортивно -</w:t>
      </w:r>
      <w:r w:rsidR="00CF66D8" w:rsidRPr="00CF66D8">
        <w:rPr>
          <w:rFonts w:ascii="Times New Roman" w:hAnsi="Times New Roman"/>
          <w:sz w:val="24"/>
          <w:szCs w:val="24"/>
        </w:rPr>
        <w:sym w:font="Symbol" w:char="F02D"/>
      </w:r>
      <w:r w:rsidR="00CF66D8" w:rsidRPr="00CF66D8">
        <w:rPr>
          <w:rFonts w:ascii="Times New Roman" w:hAnsi="Times New Roman"/>
          <w:sz w:val="24"/>
          <w:szCs w:val="24"/>
        </w:rPr>
        <w:t xml:space="preserve"> оздоровительной деятельности детского дома - школы, города;  развитие основных физических способностей (качеств) и повышение функциональных возможностей организма;  </w:t>
      </w:r>
      <w:proofErr w:type="gramStart"/>
      <w:r w:rsidR="00CF66D8" w:rsidRPr="00CF66D8">
        <w:rPr>
          <w:rFonts w:ascii="Times New Roman" w:hAnsi="Times New Roman"/>
          <w:sz w:val="24"/>
          <w:szCs w:val="24"/>
        </w:rPr>
        <w:t>формирование у обучающихся основной школы осознанных потребностей в систематических занятиях физической культурой и спортом, физическом самосовершенствовании и ведении здорового образа жизни;  формирование умений максимально проявлять физические способности при</w:t>
      </w:r>
      <w:r w:rsidR="00CF66D8" w:rsidRPr="00CF66D8">
        <w:rPr>
          <w:rFonts w:ascii="Times New Roman" w:hAnsi="Times New Roman"/>
          <w:sz w:val="24"/>
          <w:szCs w:val="24"/>
        </w:rPr>
        <w:sym w:font="Symbol" w:char="F02D"/>
      </w:r>
      <w:r w:rsidR="00CF66D8" w:rsidRPr="00CF66D8">
        <w:rPr>
          <w:rFonts w:ascii="Times New Roman" w:hAnsi="Times New Roman"/>
          <w:sz w:val="24"/>
          <w:szCs w:val="24"/>
        </w:rPr>
        <w:t xml:space="preserve"> выполнении видов испытаний (тестов) комплекса ГТО;  углубление знаний, расширение и закрепление двигательных умений и навыков,</w:t>
      </w:r>
      <w:r w:rsidR="00CF66D8" w:rsidRPr="00CF66D8">
        <w:rPr>
          <w:rFonts w:ascii="Times New Roman" w:hAnsi="Times New Roman"/>
          <w:sz w:val="24"/>
          <w:szCs w:val="24"/>
        </w:rPr>
        <w:sym w:font="Symbol" w:char="F02D"/>
      </w:r>
      <w:r w:rsidR="00CF66D8" w:rsidRPr="00CF66D8">
        <w:rPr>
          <w:rFonts w:ascii="Times New Roman" w:hAnsi="Times New Roman"/>
          <w:sz w:val="24"/>
          <w:szCs w:val="24"/>
        </w:rPr>
        <w:t xml:space="preserve"> приобретенных на уроках физической культуры.</w:t>
      </w:r>
      <w:proofErr w:type="gramEnd"/>
      <w:r w:rsidR="00CF66D8" w:rsidRPr="00CF66D8">
        <w:rPr>
          <w:rFonts w:ascii="Times New Roman" w:hAnsi="Times New Roman"/>
          <w:sz w:val="24"/>
          <w:szCs w:val="24"/>
        </w:rPr>
        <w:t xml:space="preserve"> Программа внеурочной деятельности «Общая физическая подготовка»: • по содержанию является </w:t>
      </w:r>
      <w:proofErr w:type="spellStart"/>
      <w:r w:rsidR="00CF66D8" w:rsidRPr="00CF66D8">
        <w:rPr>
          <w:rFonts w:ascii="Times New Roman" w:hAnsi="Times New Roman"/>
          <w:sz w:val="24"/>
          <w:szCs w:val="24"/>
        </w:rPr>
        <w:t>физкультурно</w:t>
      </w:r>
      <w:proofErr w:type="spellEnd"/>
      <w:r w:rsidR="00CF66D8" w:rsidRPr="00CF66D8">
        <w:rPr>
          <w:rFonts w:ascii="Times New Roman" w:hAnsi="Times New Roman"/>
          <w:sz w:val="24"/>
          <w:szCs w:val="24"/>
        </w:rPr>
        <w:t xml:space="preserve"> - спортивной; • по функциональному предназначению </w:t>
      </w:r>
      <w:proofErr w:type="gramStart"/>
      <w:r w:rsidR="00CF66D8" w:rsidRPr="00CF66D8">
        <w:rPr>
          <w:rFonts w:ascii="Times New Roman" w:hAnsi="Times New Roman"/>
          <w:sz w:val="24"/>
          <w:szCs w:val="24"/>
        </w:rPr>
        <w:t>-у</w:t>
      </w:r>
      <w:proofErr w:type="gramEnd"/>
      <w:r w:rsidR="00CF66D8" w:rsidRPr="00CF66D8">
        <w:rPr>
          <w:rFonts w:ascii="Times New Roman" w:hAnsi="Times New Roman"/>
          <w:sz w:val="24"/>
          <w:szCs w:val="24"/>
        </w:rPr>
        <w:t>чебно-познавательной; • по форме организации - групповой;</w:t>
      </w:r>
    </w:p>
    <w:p w:rsidR="008E7840" w:rsidRPr="00CF66D8" w:rsidRDefault="008E7840" w:rsidP="00CF66D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ab/>
        <w:t>Программа курса «Общей физической подготовки» по внеурочной деятельности для обучающихся 5-9 классов, периодичность занятий 1 раз в неделю, 35 часов в год, с  учётом требований, предъявляемых к содержанию программ Федеральными государственными образовательными стандартами. Темы и разделы выбраны с учетом имеющейся материальной базы и местных климатических условий, предусматривает проведение теоретических занятий по каждому разделу, изучение и дальнейшее совершенствование специальных движений на практических занятиях.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       Программа составлена на основе материала, который обучающиеся изучают на уроках физической культуры в общеобразовательной школе, дополняя его с учетом  их интересов (в зависимости от возраста, пола, времен года и местных особенностей) к тем видам спорта, которые пользуются популярностью в повседневной жизни. Для занимающихся по программе предусматриваются теоретические, практические занятия, выполнение контрольных нормативов и нормативов ВФСК ГТО, участие в соревнованиях, инструкторская и судейская практика.   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6D8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курса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8E7840" w:rsidRPr="00CF66D8" w:rsidRDefault="008E7840" w:rsidP="00CF66D8">
      <w:pPr>
        <w:keepNext/>
        <w:keepLines/>
        <w:spacing w:line="240" w:lineRule="auto"/>
        <w:ind w:firstLine="708"/>
        <w:jc w:val="both"/>
        <w:rPr>
          <w:rStyle w:val="12"/>
          <w:rFonts w:ascii="Times New Roman" w:hAnsi="Times New Roman" w:cs="Times New Roman"/>
          <w:b w:val="0"/>
          <w:bCs w:val="0"/>
          <w:sz w:val="24"/>
          <w:szCs w:val="24"/>
        </w:rPr>
      </w:pPr>
      <w:r w:rsidRPr="00CF66D8">
        <w:rPr>
          <w:rStyle w:val="12"/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В соответствии с требованиями к результатам освоения </w:t>
      </w:r>
      <w:r w:rsidRPr="00CF66D8">
        <w:rPr>
          <w:rFonts w:ascii="Times New Roman" w:hAnsi="Times New Roman"/>
          <w:sz w:val="24"/>
          <w:szCs w:val="24"/>
        </w:rPr>
        <w:t>курса внеурочной деятельности</w:t>
      </w:r>
      <w:r w:rsidRPr="00CF66D8">
        <w:rPr>
          <w:rStyle w:val="12"/>
          <w:rFonts w:ascii="Times New Roman" w:hAnsi="Times New Roman" w:cs="Times New Roman"/>
          <w:b w:val="0"/>
          <w:bCs w:val="0"/>
          <w:sz w:val="24"/>
          <w:szCs w:val="24"/>
        </w:rPr>
        <w:t xml:space="preserve"> данная программа для 5-9 классов направлена на достижение учащимися личностных, </w:t>
      </w:r>
      <w:proofErr w:type="spellStart"/>
      <w:r w:rsidRPr="00CF66D8">
        <w:rPr>
          <w:rStyle w:val="12"/>
          <w:rFonts w:ascii="Times New Roman" w:hAnsi="Times New Roman" w:cs="Times New Roman"/>
          <w:b w:val="0"/>
          <w:bCs w:val="0"/>
          <w:sz w:val="24"/>
          <w:szCs w:val="24"/>
        </w:rPr>
        <w:t>метапредметных</w:t>
      </w:r>
      <w:proofErr w:type="spellEnd"/>
      <w:r w:rsidRPr="00CF66D8">
        <w:rPr>
          <w:rStyle w:val="12"/>
          <w:rFonts w:ascii="Times New Roman" w:hAnsi="Times New Roman" w:cs="Times New Roman"/>
          <w:b w:val="0"/>
          <w:bCs w:val="0"/>
          <w:sz w:val="24"/>
          <w:szCs w:val="24"/>
        </w:rPr>
        <w:t xml:space="preserve"> и предметных результатов по физической культуре.</w:t>
      </w:r>
    </w:p>
    <w:p w:rsidR="008E7840" w:rsidRPr="00CF66D8" w:rsidRDefault="008E7840" w:rsidP="00CF66D8">
      <w:pPr>
        <w:keepNext/>
        <w:keepLines/>
        <w:spacing w:line="240" w:lineRule="auto"/>
        <w:ind w:firstLine="708"/>
        <w:jc w:val="both"/>
        <w:rPr>
          <w:i/>
          <w:sz w:val="24"/>
          <w:szCs w:val="24"/>
        </w:rPr>
      </w:pPr>
      <w:r w:rsidRPr="00CF66D8">
        <w:rPr>
          <w:rFonts w:ascii="Times New Roman" w:hAnsi="Times New Roman"/>
          <w:i/>
          <w:sz w:val="24"/>
          <w:szCs w:val="24"/>
        </w:rPr>
        <w:t xml:space="preserve">Личностные результаты освоения предмета физической культуры.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          Личностные результаты отражаются в индивидуальных качественных свойствах учащихся, которые приобретаются в процессе освоения программы.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8E7840" w:rsidRPr="005D44B0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D44B0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5D44B0">
        <w:rPr>
          <w:rFonts w:ascii="Times New Roman" w:hAnsi="Times New Roman" w:cs="Times New Roman"/>
          <w:b/>
          <w:i/>
          <w:sz w:val="24"/>
          <w:szCs w:val="24"/>
        </w:rPr>
        <w:t xml:space="preserve">  результаты освоения физической культуры.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66D8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CF66D8">
        <w:rPr>
          <w:rFonts w:ascii="Times New Roman" w:hAnsi="Times New Roman" w:cs="Times New Roman"/>
          <w:sz w:val="24"/>
          <w:szCs w:val="24"/>
        </w:rPr>
        <w:t xml:space="preserve"> результаты характеризуют уровень </w:t>
      </w:r>
      <w:proofErr w:type="spellStart"/>
      <w:r w:rsidRPr="00CF66D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F66D8">
        <w:rPr>
          <w:rFonts w:ascii="Times New Roman" w:hAnsi="Times New Roman" w:cs="Times New Roman"/>
          <w:sz w:val="24"/>
          <w:szCs w:val="24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8E7840" w:rsidRPr="005D44B0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4B0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 результаты освоения физической культуры.             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культура», внеурочной деятельности.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8E7840" w:rsidRPr="00CF66D8" w:rsidRDefault="008E7840" w:rsidP="00CF66D8">
      <w:pPr>
        <w:spacing w:line="240" w:lineRule="auto"/>
        <w:ind w:left="1776" w:firstLine="348"/>
        <w:jc w:val="both"/>
        <w:rPr>
          <w:rFonts w:ascii="Times New Roman" w:hAnsi="Times New Roman"/>
          <w:sz w:val="24"/>
          <w:szCs w:val="24"/>
        </w:rPr>
      </w:pPr>
    </w:p>
    <w:p w:rsidR="008E7840" w:rsidRPr="005D44B0" w:rsidRDefault="008E7840" w:rsidP="00CF66D8">
      <w:pPr>
        <w:spacing w:line="240" w:lineRule="auto"/>
        <w:ind w:left="1776" w:firstLine="348"/>
        <w:jc w:val="both"/>
        <w:rPr>
          <w:rFonts w:ascii="Times New Roman" w:hAnsi="Times New Roman"/>
          <w:b/>
          <w:i/>
          <w:sz w:val="24"/>
          <w:szCs w:val="24"/>
        </w:rPr>
      </w:pPr>
      <w:r w:rsidRPr="005D44B0">
        <w:rPr>
          <w:rFonts w:ascii="Times New Roman" w:hAnsi="Times New Roman"/>
          <w:b/>
          <w:i/>
          <w:sz w:val="24"/>
          <w:szCs w:val="24"/>
        </w:rPr>
        <w:t>Планируемые результаты</w:t>
      </w:r>
    </w:p>
    <w:p w:rsidR="008E7840" w:rsidRPr="00CF66D8" w:rsidRDefault="008E7840" w:rsidP="00CF66D8">
      <w:pPr>
        <w:pStyle w:val="a4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формирование установок здорового образа жизни;</w:t>
      </w:r>
    </w:p>
    <w:p w:rsidR="008E7840" w:rsidRPr="00CF66D8" w:rsidRDefault="008E7840" w:rsidP="00CF66D8">
      <w:pPr>
        <w:pStyle w:val="a4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формирование навыков самоконтроля, самонаблюдения и </w:t>
      </w:r>
      <w:proofErr w:type="spellStart"/>
      <w:r w:rsidRPr="00CF66D8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CF66D8">
        <w:rPr>
          <w:rFonts w:ascii="Times New Roman" w:hAnsi="Times New Roman" w:cs="Times New Roman"/>
          <w:sz w:val="24"/>
          <w:szCs w:val="24"/>
        </w:rPr>
        <w:t>;</w:t>
      </w:r>
    </w:p>
    <w:p w:rsidR="008E7840" w:rsidRPr="00CF66D8" w:rsidRDefault="008E7840" w:rsidP="00CF66D8">
      <w:pPr>
        <w:pStyle w:val="a4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снижение заболеваемости простудными заболеваниями и гриппом;</w:t>
      </w:r>
    </w:p>
    <w:p w:rsidR="008E7840" w:rsidRPr="00CF66D8" w:rsidRDefault="008E7840" w:rsidP="00CF66D8">
      <w:pPr>
        <w:pStyle w:val="a4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знание и соблюдени6е правил спортивных игр (пионербол, баскетбол, футбол);</w:t>
      </w:r>
    </w:p>
    <w:p w:rsidR="008E7840" w:rsidRPr="00CF66D8" w:rsidRDefault="008E7840" w:rsidP="00CF66D8">
      <w:pPr>
        <w:pStyle w:val="a4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умение играть в спортивные игры (пионербол, баскетбол, футбол);</w:t>
      </w:r>
    </w:p>
    <w:p w:rsidR="008E7840" w:rsidRPr="00CF66D8" w:rsidRDefault="008E7840" w:rsidP="00CF66D8">
      <w:pPr>
        <w:pStyle w:val="a4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воспитание и формирование лидерских качеств личности, способной взаимодействовать в команде;</w:t>
      </w:r>
    </w:p>
    <w:p w:rsidR="008E7840" w:rsidRPr="00CF66D8" w:rsidRDefault="008E7840" w:rsidP="00CF66D8">
      <w:pPr>
        <w:pStyle w:val="a4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отсутствие вредных привычек.</w:t>
      </w:r>
    </w:p>
    <w:p w:rsidR="008E7840" w:rsidRPr="00CF66D8" w:rsidRDefault="008E7840" w:rsidP="00CF66D8">
      <w:pPr>
        <w:pStyle w:val="a4"/>
        <w:spacing w:after="0" w:line="240" w:lineRule="auto"/>
        <w:ind w:left="2124" w:firstLine="708"/>
        <w:rPr>
          <w:rStyle w:val="ad"/>
          <w:rFonts w:eastAsia="Times New Roman"/>
          <w:b w:val="0"/>
          <w:sz w:val="24"/>
          <w:szCs w:val="24"/>
          <w:lang w:eastAsia="ru-RU"/>
        </w:rPr>
      </w:pPr>
    </w:p>
    <w:p w:rsidR="008E7840" w:rsidRPr="005D44B0" w:rsidRDefault="008E7840" w:rsidP="00CF66D8">
      <w:pPr>
        <w:pStyle w:val="a4"/>
        <w:spacing w:after="0" w:line="240" w:lineRule="auto"/>
        <w:ind w:left="2124" w:firstLine="708"/>
        <w:rPr>
          <w:rStyle w:val="ad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44B0">
        <w:rPr>
          <w:rStyle w:val="ad"/>
          <w:rFonts w:ascii="Times New Roman" w:eastAsia="Times New Roman" w:hAnsi="Times New Roman" w:cs="Times New Roman"/>
          <w:i/>
          <w:sz w:val="24"/>
          <w:szCs w:val="24"/>
          <w:lang w:eastAsia="ru-RU"/>
        </w:rPr>
        <w:t>Ожидаемые результаты</w:t>
      </w:r>
    </w:p>
    <w:p w:rsidR="008E7840" w:rsidRPr="005D44B0" w:rsidRDefault="008E7840" w:rsidP="00CF66D8">
      <w:pPr>
        <w:pStyle w:val="a4"/>
        <w:spacing w:after="0" w:line="240" w:lineRule="auto"/>
        <w:ind w:left="0"/>
        <w:jc w:val="both"/>
        <w:rPr>
          <w:b/>
          <w:i/>
          <w:sz w:val="24"/>
          <w:szCs w:val="24"/>
        </w:rPr>
      </w:pPr>
      <w:r w:rsidRPr="005D44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Личностные: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Cs/>
          <w:w w:val="114"/>
          <w:sz w:val="24"/>
          <w:szCs w:val="24"/>
        </w:rPr>
        <w:t xml:space="preserve">- оценивать </w:t>
      </w:r>
      <w:r w:rsidRPr="00CF66D8">
        <w:rPr>
          <w:rFonts w:ascii="Times New Roman" w:eastAsia="Times New Roman" w:hAnsi="Times New Roman" w:cs="Times New Roman"/>
          <w:w w:val="114"/>
          <w:sz w:val="24"/>
          <w:szCs w:val="24"/>
        </w:rPr>
        <w:t>поступки людей, жизненные</w:t>
      </w:r>
      <w:r w:rsidRPr="00CF66D8">
        <w:rPr>
          <w:rFonts w:ascii="Times New Roman" w:eastAsia="Times New Roman" w:hAnsi="Times New Roman" w:cs="Times New Roman"/>
          <w:spacing w:val="11"/>
          <w:w w:val="1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4"/>
          <w:sz w:val="24"/>
          <w:szCs w:val="24"/>
        </w:rPr>
        <w:t>ситуации</w:t>
      </w:r>
      <w:r w:rsidRPr="00CF66D8">
        <w:rPr>
          <w:rFonts w:ascii="Times New Roman" w:eastAsia="Times New Roman" w:hAnsi="Times New Roman" w:cs="Times New Roman"/>
          <w:spacing w:val="9"/>
          <w:w w:val="1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66D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3"/>
          <w:sz w:val="24"/>
          <w:szCs w:val="24"/>
        </w:rPr>
        <w:t>точки</w:t>
      </w:r>
      <w:r w:rsidRPr="00CF66D8">
        <w:rPr>
          <w:rFonts w:ascii="Times New Roman" w:eastAsia="Times New Roman" w:hAnsi="Times New Roman" w:cs="Times New Roman"/>
          <w:spacing w:val="11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3"/>
          <w:sz w:val="24"/>
          <w:szCs w:val="24"/>
        </w:rPr>
        <w:t>зре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CF66D8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4"/>
          <w:sz w:val="24"/>
          <w:szCs w:val="24"/>
        </w:rPr>
        <w:t>общепринятых</w:t>
      </w:r>
      <w:r w:rsidRPr="00CF66D8">
        <w:rPr>
          <w:rFonts w:ascii="Times New Roman" w:eastAsia="Times New Roman" w:hAnsi="Times New Roman" w:cs="Times New Roman"/>
          <w:spacing w:val="-18"/>
          <w:w w:val="1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CF66D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66D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2"/>
          <w:sz w:val="24"/>
          <w:szCs w:val="24"/>
        </w:rPr>
        <w:t>ценностей;</w:t>
      </w:r>
      <w:r w:rsidRPr="00CF66D8">
        <w:rPr>
          <w:rFonts w:ascii="Times New Roman" w:eastAsia="Times New Roman" w:hAnsi="Times New Roman" w:cs="Times New Roman"/>
          <w:spacing w:val="-6"/>
          <w:w w:val="1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2"/>
          <w:sz w:val="24"/>
          <w:szCs w:val="24"/>
        </w:rPr>
        <w:t>оценивать</w:t>
      </w:r>
      <w:r w:rsidRPr="00CF66D8">
        <w:rPr>
          <w:rFonts w:ascii="Times New Roman" w:eastAsia="Times New Roman" w:hAnsi="Times New Roman" w:cs="Times New Roman"/>
          <w:spacing w:val="-7"/>
          <w:w w:val="1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2"/>
          <w:sz w:val="24"/>
          <w:szCs w:val="24"/>
        </w:rPr>
        <w:t>конкретные</w:t>
      </w:r>
      <w:r w:rsidRPr="00CF66D8">
        <w:rPr>
          <w:rFonts w:ascii="Times New Roman" w:eastAsia="Times New Roman" w:hAnsi="Times New Roman" w:cs="Times New Roman"/>
          <w:spacing w:val="17"/>
          <w:w w:val="1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2"/>
          <w:sz w:val="24"/>
          <w:szCs w:val="24"/>
        </w:rPr>
        <w:t>поступ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CF66D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4"/>
          <w:sz w:val="24"/>
          <w:szCs w:val="24"/>
        </w:rPr>
        <w:t>как</w:t>
      </w:r>
      <w:r w:rsidRPr="00CF66D8">
        <w:rPr>
          <w:rFonts w:ascii="Times New Roman" w:eastAsia="Times New Roman" w:hAnsi="Times New Roman" w:cs="Times New Roman"/>
          <w:spacing w:val="24"/>
          <w:w w:val="1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4"/>
          <w:sz w:val="24"/>
          <w:szCs w:val="24"/>
        </w:rPr>
        <w:t>хорошие</w:t>
      </w:r>
      <w:r w:rsidRPr="00CF66D8">
        <w:rPr>
          <w:rFonts w:ascii="Times New Roman" w:eastAsia="Times New Roman" w:hAnsi="Times New Roman" w:cs="Times New Roman"/>
          <w:spacing w:val="-23"/>
          <w:w w:val="1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CF66D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w w:val="115"/>
          <w:sz w:val="24"/>
          <w:szCs w:val="24"/>
        </w:rPr>
        <w:t>плохие;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iCs/>
          <w:w w:val="112"/>
          <w:sz w:val="24"/>
          <w:szCs w:val="24"/>
        </w:rPr>
        <w:t xml:space="preserve">-  уметь выражать </w:t>
      </w:r>
      <w:r w:rsidRPr="00CF66D8">
        <w:rPr>
          <w:rFonts w:ascii="Times New Roman" w:eastAsia="Times New Roman" w:hAnsi="Times New Roman"/>
          <w:spacing w:val="40"/>
          <w:w w:val="1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свои</w:t>
      </w:r>
      <w:r w:rsidRPr="00CF66D8">
        <w:rPr>
          <w:rFonts w:ascii="Times New Roman" w:eastAsia="Times New Roman" w:hAnsi="Times New Roman"/>
          <w:spacing w:val="4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4"/>
          <w:sz w:val="24"/>
          <w:szCs w:val="24"/>
        </w:rPr>
        <w:t>эмоции;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iCs/>
          <w:w w:val="113"/>
          <w:sz w:val="24"/>
          <w:szCs w:val="24"/>
        </w:rPr>
        <w:t>-  понимать</w:t>
      </w:r>
      <w:r w:rsidRPr="00CF66D8">
        <w:rPr>
          <w:rFonts w:ascii="Times New Roman" w:eastAsia="Times New Roman" w:hAnsi="Times New Roman"/>
          <w:iCs/>
          <w:spacing w:val="22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3"/>
          <w:sz w:val="24"/>
          <w:szCs w:val="24"/>
        </w:rPr>
        <w:t>эмоции</w:t>
      </w:r>
      <w:r w:rsidRPr="00CF66D8">
        <w:rPr>
          <w:rFonts w:ascii="Times New Roman" w:eastAsia="Times New Roman" w:hAnsi="Times New Roman"/>
          <w:spacing w:val="-6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3"/>
          <w:sz w:val="24"/>
          <w:szCs w:val="24"/>
        </w:rPr>
        <w:t>других людей, сочувствовать,</w:t>
      </w:r>
      <w:r w:rsidRPr="00CF66D8">
        <w:rPr>
          <w:rFonts w:ascii="Times New Roman" w:eastAsia="Times New Roman" w:hAnsi="Times New Roman"/>
          <w:spacing w:val="-20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4"/>
          <w:sz w:val="24"/>
          <w:szCs w:val="24"/>
        </w:rPr>
        <w:t>сопереживать.</w:t>
      </w:r>
    </w:p>
    <w:p w:rsidR="008E7840" w:rsidRPr="005D44B0" w:rsidRDefault="008E7840" w:rsidP="00CF66D8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4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Регулятивные: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ind w:right="133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iCs/>
          <w:w w:val="113"/>
          <w:sz w:val="24"/>
          <w:szCs w:val="24"/>
        </w:rPr>
        <w:t xml:space="preserve">- определять </w:t>
      </w:r>
      <w:r w:rsidRPr="00CF66D8">
        <w:rPr>
          <w:rFonts w:ascii="Times New Roman" w:eastAsia="Times New Roman" w:hAnsi="Times New Roman"/>
          <w:iCs/>
          <w:sz w:val="24"/>
          <w:szCs w:val="24"/>
        </w:rPr>
        <w:t>и</w:t>
      </w:r>
      <w:r w:rsidRPr="00CF66D8">
        <w:rPr>
          <w:rFonts w:ascii="Times New Roman" w:eastAsia="Times New Roman" w:hAnsi="Times New Roman"/>
          <w:iCs/>
          <w:spacing w:val="28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iCs/>
          <w:w w:val="110"/>
          <w:sz w:val="24"/>
          <w:szCs w:val="24"/>
        </w:rPr>
        <w:t>формировать</w:t>
      </w:r>
      <w:r w:rsidRPr="00CF66D8">
        <w:rPr>
          <w:rFonts w:ascii="Times New Roman" w:eastAsia="Times New Roman" w:hAnsi="Times New Roman"/>
          <w:iCs/>
          <w:spacing w:val="2"/>
          <w:w w:val="110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 xml:space="preserve">цель </w:t>
      </w:r>
      <w:r w:rsidRPr="00CF66D8">
        <w:rPr>
          <w:rFonts w:ascii="Times New Roman" w:eastAsia="Times New Roman" w:hAnsi="Times New Roman"/>
          <w:spacing w:val="16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3"/>
          <w:sz w:val="24"/>
          <w:szCs w:val="24"/>
        </w:rPr>
        <w:t xml:space="preserve">деятельности </w:t>
      </w:r>
      <w:r w:rsidRPr="00CF66D8">
        <w:rPr>
          <w:rFonts w:ascii="Times New Roman" w:eastAsia="Times New Roman" w:hAnsi="Times New Roman"/>
          <w:sz w:val="24"/>
          <w:szCs w:val="24"/>
        </w:rPr>
        <w:t>с</w:t>
      </w:r>
      <w:r w:rsidRPr="00CF66D8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09"/>
          <w:sz w:val="24"/>
          <w:szCs w:val="24"/>
        </w:rPr>
        <w:t>помо</w:t>
      </w:r>
      <w:r w:rsidRPr="00CF66D8">
        <w:rPr>
          <w:rFonts w:ascii="Times New Roman" w:eastAsia="Times New Roman" w:hAnsi="Times New Roman"/>
          <w:sz w:val="24"/>
          <w:szCs w:val="24"/>
        </w:rPr>
        <w:t>щью</w:t>
      </w:r>
      <w:r w:rsidRPr="00CF66D8">
        <w:rPr>
          <w:rFonts w:ascii="Times New Roman" w:eastAsia="Times New Roman" w:hAnsi="Times New Roman"/>
          <w:spacing w:val="5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7"/>
          <w:sz w:val="24"/>
          <w:szCs w:val="24"/>
        </w:rPr>
        <w:t>учителя;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iCs/>
          <w:w w:val="112"/>
          <w:sz w:val="24"/>
          <w:szCs w:val="24"/>
        </w:rPr>
        <w:t>- проговаривать</w:t>
      </w:r>
      <w:r w:rsidRPr="00CF66D8">
        <w:rPr>
          <w:rFonts w:ascii="Times New Roman" w:eastAsia="Times New Roman" w:hAnsi="Times New Roman"/>
          <w:iCs/>
          <w:spacing w:val="-6"/>
          <w:w w:val="1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2"/>
          <w:sz w:val="24"/>
          <w:szCs w:val="24"/>
        </w:rPr>
        <w:t>последовательность</w:t>
      </w:r>
      <w:r w:rsidRPr="00CF66D8">
        <w:rPr>
          <w:rFonts w:ascii="Times New Roman" w:eastAsia="Times New Roman" w:hAnsi="Times New Roman"/>
          <w:spacing w:val="-24"/>
          <w:w w:val="1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2"/>
          <w:sz w:val="24"/>
          <w:szCs w:val="24"/>
        </w:rPr>
        <w:t>действий</w:t>
      </w:r>
      <w:r w:rsidRPr="00CF66D8">
        <w:rPr>
          <w:rFonts w:ascii="Times New Roman" w:eastAsia="Times New Roman" w:hAnsi="Times New Roman"/>
          <w:spacing w:val="3"/>
          <w:w w:val="1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во время занятия</w:t>
      </w:r>
      <w:r w:rsidRPr="00CF66D8">
        <w:rPr>
          <w:rFonts w:ascii="Times New Roman" w:eastAsia="Times New Roman" w:hAnsi="Times New Roman"/>
          <w:w w:val="115"/>
          <w:sz w:val="24"/>
          <w:szCs w:val="24"/>
        </w:rPr>
        <w:t>;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w w:val="113"/>
          <w:sz w:val="24"/>
          <w:szCs w:val="24"/>
        </w:rPr>
        <w:t>- учиться</w:t>
      </w:r>
      <w:r w:rsidRPr="00CF66D8">
        <w:rPr>
          <w:rFonts w:ascii="Times New Roman" w:eastAsia="Times New Roman" w:hAnsi="Times New Roman"/>
          <w:spacing w:val="8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iCs/>
          <w:w w:val="113"/>
          <w:sz w:val="24"/>
          <w:szCs w:val="24"/>
        </w:rPr>
        <w:t>работать</w:t>
      </w:r>
      <w:r w:rsidRPr="00CF66D8">
        <w:rPr>
          <w:rFonts w:ascii="Times New Roman" w:eastAsia="Times New Roman" w:hAnsi="Times New Roman"/>
          <w:iCs/>
          <w:spacing w:val="-26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по</w:t>
      </w:r>
      <w:r w:rsidRPr="00CF66D8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3"/>
          <w:sz w:val="24"/>
          <w:szCs w:val="24"/>
        </w:rPr>
        <w:t>определенному алгоритму.</w:t>
      </w:r>
    </w:p>
    <w:p w:rsidR="008E7840" w:rsidRPr="005D44B0" w:rsidRDefault="008E7840" w:rsidP="00CF66D8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4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Познавательные: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spacing w:val="18"/>
          <w:sz w:val="24"/>
          <w:szCs w:val="24"/>
        </w:rPr>
        <w:t xml:space="preserve">- умение </w:t>
      </w:r>
      <w:r w:rsidRPr="00CF66D8">
        <w:rPr>
          <w:rFonts w:ascii="Times New Roman" w:eastAsia="Times New Roman" w:hAnsi="Times New Roman"/>
          <w:iCs/>
          <w:spacing w:val="-4"/>
          <w:w w:val="113"/>
          <w:sz w:val="24"/>
          <w:szCs w:val="24"/>
        </w:rPr>
        <w:t>делат</w:t>
      </w:r>
      <w:r w:rsidRPr="00CF66D8">
        <w:rPr>
          <w:rFonts w:ascii="Times New Roman" w:eastAsia="Times New Roman" w:hAnsi="Times New Roman"/>
          <w:iCs/>
          <w:w w:val="113"/>
          <w:sz w:val="24"/>
          <w:szCs w:val="24"/>
        </w:rPr>
        <w:t>ь</w:t>
      </w:r>
      <w:r w:rsidRPr="00CF66D8">
        <w:rPr>
          <w:rFonts w:ascii="Times New Roman" w:eastAsia="Times New Roman" w:hAnsi="Times New Roman"/>
          <w:iCs/>
          <w:spacing w:val="2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iCs/>
          <w:spacing w:val="-4"/>
          <w:w w:val="113"/>
          <w:sz w:val="24"/>
          <w:szCs w:val="24"/>
        </w:rPr>
        <w:t>вывод</w:t>
      </w:r>
      <w:r w:rsidRPr="00CF66D8">
        <w:rPr>
          <w:rFonts w:ascii="Times New Roman" w:eastAsia="Times New Roman" w:hAnsi="Times New Roman"/>
          <w:iCs/>
          <w:w w:val="113"/>
          <w:sz w:val="24"/>
          <w:szCs w:val="24"/>
        </w:rPr>
        <w:t>ы</w:t>
      </w:r>
      <w:r w:rsidRPr="00CF66D8">
        <w:rPr>
          <w:rFonts w:ascii="Times New Roman" w:eastAsia="Times New Roman" w:hAnsi="Times New Roman"/>
          <w:iCs/>
          <w:spacing w:val="-26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в</w:t>
      </w:r>
      <w:r w:rsidRPr="00CF66D8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pacing w:val="-4"/>
          <w:w w:val="111"/>
          <w:sz w:val="24"/>
          <w:szCs w:val="24"/>
        </w:rPr>
        <w:t>результат</w:t>
      </w:r>
      <w:r w:rsidRPr="00CF66D8">
        <w:rPr>
          <w:rFonts w:ascii="Times New Roman" w:eastAsia="Times New Roman" w:hAnsi="Times New Roman"/>
          <w:w w:val="111"/>
          <w:sz w:val="24"/>
          <w:szCs w:val="24"/>
        </w:rPr>
        <w:t>е</w:t>
      </w:r>
      <w:r w:rsidRPr="00CF66D8">
        <w:rPr>
          <w:rFonts w:ascii="Times New Roman" w:eastAsia="Times New Roman" w:hAnsi="Times New Roman"/>
          <w:spacing w:val="21"/>
          <w:w w:val="1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pacing w:val="-4"/>
          <w:w w:val="111"/>
          <w:sz w:val="24"/>
          <w:szCs w:val="24"/>
        </w:rPr>
        <w:t>совместно</w:t>
      </w:r>
      <w:r w:rsidRPr="00CF66D8">
        <w:rPr>
          <w:rFonts w:ascii="Times New Roman" w:eastAsia="Times New Roman" w:hAnsi="Times New Roman"/>
          <w:w w:val="111"/>
          <w:sz w:val="24"/>
          <w:szCs w:val="24"/>
        </w:rPr>
        <w:t>й</w:t>
      </w:r>
      <w:r w:rsidRPr="00CF66D8">
        <w:rPr>
          <w:rFonts w:ascii="Times New Roman" w:eastAsia="Times New Roman" w:hAnsi="Times New Roman"/>
          <w:spacing w:val="-20"/>
          <w:w w:val="1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pacing w:val="-4"/>
          <w:w w:val="111"/>
          <w:sz w:val="24"/>
          <w:szCs w:val="24"/>
        </w:rPr>
        <w:t>работ</w:t>
      </w:r>
      <w:r w:rsidRPr="00CF66D8">
        <w:rPr>
          <w:rFonts w:ascii="Times New Roman" w:eastAsia="Times New Roman" w:hAnsi="Times New Roman"/>
          <w:w w:val="111"/>
          <w:sz w:val="24"/>
          <w:szCs w:val="24"/>
        </w:rPr>
        <w:t>ы</w:t>
      </w:r>
      <w:r w:rsidRPr="00CF66D8">
        <w:rPr>
          <w:rFonts w:ascii="Times New Roman" w:eastAsia="Times New Roman" w:hAnsi="Times New Roman"/>
          <w:spacing w:val="-11"/>
          <w:w w:val="1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pacing w:val="-4"/>
          <w:w w:val="111"/>
          <w:sz w:val="24"/>
          <w:szCs w:val="24"/>
        </w:rPr>
        <w:t>класс</w:t>
      </w:r>
      <w:r w:rsidRPr="00CF66D8">
        <w:rPr>
          <w:rFonts w:ascii="Times New Roman" w:eastAsia="Times New Roman" w:hAnsi="Times New Roman"/>
          <w:w w:val="111"/>
          <w:sz w:val="24"/>
          <w:szCs w:val="24"/>
        </w:rPr>
        <w:t>а</w:t>
      </w:r>
      <w:r w:rsidRPr="00CF66D8">
        <w:rPr>
          <w:rFonts w:ascii="Times New Roman" w:eastAsia="Times New Roman" w:hAnsi="Times New Roman"/>
          <w:spacing w:val="19"/>
          <w:w w:val="1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и</w:t>
      </w:r>
      <w:r w:rsidRPr="00CF66D8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pacing w:val="-4"/>
          <w:w w:val="117"/>
          <w:sz w:val="24"/>
          <w:szCs w:val="24"/>
        </w:rPr>
        <w:t>учителя.</w:t>
      </w:r>
    </w:p>
    <w:p w:rsidR="008E7840" w:rsidRPr="005D44B0" w:rsidRDefault="008E7840" w:rsidP="00CF66D8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4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Коммуникативные: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ind w:right="133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sz w:val="24"/>
          <w:szCs w:val="24"/>
        </w:rPr>
        <w:t>- умение</w:t>
      </w:r>
      <w:r w:rsidRPr="00CF66D8">
        <w:rPr>
          <w:rFonts w:ascii="Times New Roman" w:eastAsia="Times New Roman" w:hAnsi="Times New Roman"/>
          <w:spacing w:val="26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iCs/>
          <w:w w:val="111"/>
          <w:sz w:val="24"/>
          <w:szCs w:val="24"/>
        </w:rPr>
        <w:t>оформлять</w:t>
      </w:r>
      <w:r w:rsidRPr="00CF66D8">
        <w:rPr>
          <w:rFonts w:ascii="Times New Roman" w:eastAsia="Times New Roman" w:hAnsi="Times New Roman"/>
          <w:iCs/>
          <w:spacing w:val="-5"/>
          <w:w w:val="1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свои</w:t>
      </w:r>
      <w:r w:rsidRPr="00CF66D8">
        <w:rPr>
          <w:rFonts w:ascii="Times New Roman" w:eastAsia="Times New Roman" w:hAnsi="Times New Roman"/>
          <w:spacing w:val="4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4"/>
          <w:sz w:val="24"/>
          <w:szCs w:val="24"/>
        </w:rPr>
        <w:t>мысли</w:t>
      </w:r>
      <w:r w:rsidRPr="00CF66D8">
        <w:rPr>
          <w:rFonts w:ascii="Times New Roman" w:eastAsia="Times New Roman" w:hAnsi="Times New Roman"/>
          <w:spacing w:val="-7"/>
          <w:w w:val="1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в</w:t>
      </w:r>
      <w:r w:rsidRPr="00CF66D8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1"/>
          <w:sz w:val="24"/>
          <w:szCs w:val="24"/>
        </w:rPr>
        <w:t>устной</w:t>
      </w:r>
      <w:r w:rsidRPr="00CF66D8">
        <w:rPr>
          <w:rFonts w:ascii="Times New Roman" w:eastAsia="Times New Roman" w:hAnsi="Times New Roman"/>
          <w:spacing w:val="-5"/>
          <w:w w:val="1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F66D8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iCs/>
          <w:w w:val="117"/>
          <w:sz w:val="24"/>
          <w:szCs w:val="24"/>
        </w:rPr>
        <w:lastRenderedPageBreak/>
        <w:t>- слушат</w:t>
      </w:r>
      <w:r w:rsidRPr="00CF66D8">
        <w:rPr>
          <w:rFonts w:ascii="Times New Roman" w:eastAsia="Times New Roman" w:hAnsi="Times New Roman"/>
          <w:iCs/>
          <w:spacing w:val="-8"/>
          <w:w w:val="117"/>
          <w:sz w:val="24"/>
          <w:szCs w:val="24"/>
        </w:rPr>
        <w:t xml:space="preserve">ь </w:t>
      </w:r>
      <w:r w:rsidRPr="00CF66D8">
        <w:rPr>
          <w:rFonts w:ascii="Times New Roman" w:eastAsia="Times New Roman" w:hAnsi="Times New Roman"/>
          <w:spacing w:val="20"/>
          <w:sz w:val="24"/>
          <w:szCs w:val="24"/>
        </w:rPr>
        <w:t>и</w:t>
      </w:r>
      <w:r w:rsidRPr="00CF66D8">
        <w:rPr>
          <w:rFonts w:ascii="Times New Roman" w:eastAsia="Times New Roman" w:hAnsi="Times New Roman"/>
          <w:iCs/>
          <w:spacing w:val="20"/>
          <w:w w:val="116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iCs/>
          <w:w w:val="116"/>
          <w:sz w:val="24"/>
          <w:szCs w:val="24"/>
        </w:rPr>
        <w:t>понимат</w:t>
      </w:r>
      <w:r w:rsidRPr="00CF66D8">
        <w:rPr>
          <w:rFonts w:ascii="Times New Roman" w:eastAsia="Times New Roman" w:hAnsi="Times New Roman"/>
          <w:iCs/>
          <w:spacing w:val="-8"/>
          <w:w w:val="116"/>
          <w:sz w:val="24"/>
          <w:szCs w:val="24"/>
        </w:rPr>
        <w:t xml:space="preserve">ь </w:t>
      </w:r>
      <w:r w:rsidRPr="00CF66D8">
        <w:rPr>
          <w:rFonts w:ascii="Times New Roman" w:eastAsia="Times New Roman" w:hAnsi="Times New Roman"/>
          <w:sz w:val="24"/>
          <w:szCs w:val="24"/>
        </w:rPr>
        <w:t xml:space="preserve">речь </w:t>
      </w:r>
      <w:r w:rsidRPr="00CF66D8">
        <w:rPr>
          <w:rFonts w:ascii="Times New Roman" w:eastAsia="Times New Roman" w:hAnsi="Times New Roman"/>
          <w:w w:val="115"/>
          <w:sz w:val="24"/>
          <w:szCs w:val="24"/>
        </w:rPr>
        <w:t xml:space="preserve"> других;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ind w:right="133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iCs/>
          <w:w w:val="112"/>
          <w:sz w:val="24"/>
          <w:szCs w:val="24"/>
        </w:rPr>
        <w:t>- договариваться</w:t>
      </w:r>
      <w:r w:rsidRPr="00CF66D8">
        <w:rPr>
          <w:rFonts w:ascii="Times New Roman" w:eastAsia="Times New Roman" w:hAnsi="Times New Roman"/>
          <w:iCs/>
          <w:spacing w:val="-2"/>
          <w:w w:val="1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с</w:t>
      </w:r>
      <w:r w:rsidRPr="00CF66D8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1"/>
          <w:sz w:val="24"/>
          <w:szCs w:val="24"/>
        </w:rPr>
        <w:t>одноклассниками</w:t>
      </w:r>
      <w:r w:rsidRPr="00CF66D8">
        <w:rPr>
          <w:rFonts w:ascii="Times New Roman" w:eastAsia="Times New Roman" w:hAnsi="Times New Roman"/>
          <w:spacing w:val="49"/>
          <w:w w:val="1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1"/>
          <w:sz w:val="24"/>
          <w:szCs w:val="24"/>
        </w:rPr>
        <w:t>совместно</w:t>
      </w:r>
      <w:r w:rsidRPr="00CF66D8">
        <w:rPr>
          <w:rFonts w:ascii="Times New Roman" w:eastAsia="Times New Roman" w:hAnsi="Times New Roman"/>
          <w:spacing w:val="-20"/>
          <w:w w:val="1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с</w:t>
      </w:r>
      <w:r w:rsidRPr="00CF66D8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3"/>
          <w:sz w:val="24"/>
          <w:szCs w:val="24"/>
        </w:rPr>
        <w:t>учителем</w:t>
      </w:r>
      <w:r w:rsidRPr="00CF66D8">
        <w:rPr>
          <w:rFonts w:ascii="Times New Roman" w:eastAsia="Times New Roman" w:hAnsi="Times New Roman"/>
          <w:spacing w:val="-2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о</w:t>
      </w:r>
      <w:r w:rsidRPr="00CF66D8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3"/>
          <w:sz w:val="24"/>
          <w:szCs w:val="24"/>
        </w:rPr>
        <w:t>пра</w:t>
      </w:r>
      <w:r w:rsidRPr="00CF66D8">
        <w:rPr>
          <w:rFonts w:ascii="Times New Roman" w:eastAsia="Times New Roman" w:hAnsi="Times New Roman"/>
          <w:w w:val="115"/>
          <w:sz w:val="24"/>
          <w:szCs w:val="24"/>
        </w:rPr>
        <w:t>вилах</w:t>
      </w:r>
      <w:r w:rsidRPr="00CF66D8">
        <w:rPr>
          <w:rFonts w:ascii="Times New Roman" w:eastAsia="Times New Roman" w:hAnsi="Times New Roman"/>
          <w:spacing w:val="4"/>
          <w:w w:val="115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5"/>
          <w:sz w:val="24"/>
          <w:szCs w:val="24"/>
        </w:rPr>
        <w:t>поведения</w:t>
      </w:r>
      <w:r w:rsidRPr="00CF66D8">
        <w:rPr>
          <w:rFonts w:ascii="Times New Roman" w:eastAsia="Times New Roman" w:hAnsi="Times New Roman"/>
          <w:spacing w:val="-27"/>
          <w:w w:val="115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и</w:t>
      </w:r>
      <w:r w:rsidRPr="00CF66D8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3"/>
          <w:sz w:val="24"/>
          <w:szCs w:val="24"/>
        </w:rPr>
        <w:t>общения</w:t>
      </w:r>
      <w:r w:rsidRPr="00CF66D8">
        <w:rPr>
          <w:rFonts w:ascii="Times New Roman" w:eastAsia="Times New Roman" w:hAnsi="Times New Roman"/>
          <w:spacing w:val="-6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sz w:val="24"/>
          <w:szCs w:val="24"/>
        </w:rPr>
        <w:t>и</w:t>
      </w:r>
      <w:r w:rsidRPr="00CF66D8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2"/>
          <w:sz w:val="24"/>
          <w:szCs w:val="24"/>
        </w:rPr>
        <w:t>следовать</w:t>
      </w:r>
      <w:r w:rsidRPr="00CF66D8">
        <w:rPr>
          <w:rFonts w:ascii="Times New Roman" w:eastAsia="Times New Roman" w:hAnsi="Times New Roman"/>
          <w:spacing w:val="-6"/>
          <w:w w:val="112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7"/>
          <w:sz w:val="24"/>
          <w:szCs w:val="24"/>
        </w:rPr>
        <w:t>им;</w:t>
      </w:r>
    </w:p>
    <w:p w:rsidR="008E7840" w:rsidRPr="00CF66D8" w:rsidRDefault="008E7840" w:rsidP="00CF66D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CF66D8">
        <w:rPr>
          <w:rFonts w:ascii="Times New Roman" w:eastAsia="Times New Roman" w:hAnsi="Times New Roman"/>
          <w:w w:val="113"/>
          <w:sz w:val="24"/>
          <w:szCs w:val="24"/>
        </w:rPr>
        <w:t>- учиться</w:t>
      </w:r>
      <w:r w:rsidRPr="00CF66D8">
        <w:rPr>
          <w:rFonts w:ascii="Times New Roman" w:eastAsia="Times New Roman" w:hAnsi="Times New Roman"/>
          <w:spacing w:val="43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iCs/>
          <w:w w:val="113"/>
          <w:sz w:val="24"/>
          <w:szCs w:val="24"/>
        </w:rPr>
        <w:t>работать</w:t>
      </w:r>
      <w:r w:rsidRPr="00CF66D8">
        <w:rPr>
          <w:rFonts w:ascii="Times New Roman" w:eastAsia="Times New Roman" w:hAnsi="Times New Roman"/>
          <w:iCs/>
          <w:spacing w:val="8"/>
          <w:w w:val="113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iCs/>
          <w:sz w:val="24"/>
          <w:szCs w:val="24"/>
        </w:rPr>
        <w:t xml:space="preserve">в  паре, </w:t>
      </w:r>
      <w:r w:rsidRPr="00CF66D8">
        <w:rPr>
          <w:rFonts w:ascii="Times New Roman" w:eastAsia="Times New Roman" w:hAnsi="Times New Roman"/>
          <w:iCs/>
          <w:spacing w:val="38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iCs/>
          <w:w w:val="114"/>
          <w:sz w:val="24"/>
          <w:szCs w:val="24"/>
        </w:rPr>
        <w:t>группе,</w:t>
      </w:r>
      <w:r w:rsidRPr="00CF66D8">
        <w:rPr>
          <w:rFonts w:ascii="Times New Roman" w:eastAsia="Times New Roman" w:hAnsi="Times New Roman"/>
          <w:iCs/>
          <w:spacing w:val="27"/>
          <w:w w:val="1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4"/>
          <w:sz w:val="24"/>
          <w:szCs w:val="24"/>
        </w:rPr>
        <w:t>выполнять</w:t>
      </w:r>
      <w:r w:rsidRPr="00CF66D8">
        <w:rPr>
          <w:rFonts w:ascii="Times New Roman" w:eastAsia="Times New Roman" w:hAnsi="Times New Roman"/>
          <w:spacing w:val="37"/>
          <w:w w:val="1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4"/>
          <w:sz w:val="24"/>
          <w:szCs w:val="24"/>
        </w:rPr>
        <w:t>различные</w:t>
      </w:r>
      <w:r w:rsidRPr="00CF66D8">
        <w:rPr>
          <w:rFonts w:ascii="Times New Roman" w:eastAsia="Times New Roman" w:hAnsi="Times New Roman"/>
          <w:spacing w:val="37"/>
          <w:w w:val="114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4"/>
          <w:sz w:val="24"/>
          <w:szCs w:val="24"/>
        </w:rPr>
        <w:t>роли</w:t>
      </w:r>
      <w:r w:rsidRPr="00CF66D8">
        <w:rPr>
          <w:rFonts w:ascii="Times New Roman" w:eastAsia="Times New Roman" w:hAnsi="Times New Roman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5"/>
          <w:sz w:val="24"/>
          <w:szCs w:val="24"/>
        </w:rPr>
        <w:t>(лидера</w:t>
      </w:r>
      <w:r w:rsidRPr="00CF66D8">
        <w:rPr>
          <w:rFonts w:ascii="Times New Roman" w:eastAsia="Times New Roman" w:hAnsi="Times New Roman"/>
          <w:spacing w:val="-22"/>
          <w:w w:val="115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/>
          <w:w w:val="115"/>
          <w:sz w:val="24"/>
          <w:szCs w:val="24"/>
        </w:rPr>
        <w:t>исполнителя).</w:t>
      </w:r>
    </w:p>
    <w:p w:rsidR="00A70012" w:rsidRPr="00CF66D8" w:rsidRDefault="00A70012" w:rsidP="00CF66D8">
      <w:pPr>
        <w:pStyle w:val="Default"/>
        <w:rPr>
          <w:i/>
        </w:rPr>
      </w:pPr>
      <w:r w:rsidRPr="00CF66D8">
        <w:rPr>
          <w:b/>
          <w:bCs/>
          <w:i/>
          <w:sz w:val="20"/>
          <w:szCs w:val="20"/>
        </w:rPr>
        <w:t>ТРЕБОВАНИЯ К УРОВНЮ ПОДГОТОВКИ</w:t>
      </w:r>
      <w:r w:rsidRPr="00CF66D8">
        <w:rPr>
          <w:b/>
          <w:bCs/>
          <w:i/>
        </w:rPr>
        <w:t xml:space="preserve">. </w:t>
      </w:r>
    </w:p>
    <w:p w:rsidR="00A70012" w:rsidRPr="00CF66D8" w:rsidRDefault="00A70012" w:rsidP="00CF66D8">
      <w:pPr>
        <w:pStyle w:val="Default"/>
      </w:pPr>
      <w:r w:rsidRPr="00CF66D8">
        <w:t xml:space="preserve">В результате освоения обязательного минимума содержания программы ученики должны: </w:t>
      </w:r>
    </w:p>
    <w:p w:rsidR="00A70012" w:rsidRPr="00CF66D8" w:rsidRDefault="00A70012" w:rsidP="00CF66D8">
      <w:pPr>
        <w:pStyle w:val="Default"/>
        <w:rPr>
          <w:sz w:val="20"/>
          <w:szCs w:val="20"/>
        </w:rPr>
      </w:pPr>
      <w:r w:rsidRPr="00CF66D8">
        <w:rPr>
          <w:b/>
          <w:bCs/>
          <w:sz w:val="20"/>
          <w:szCs w:val="20"/>
        </w:rPr>
        <w:t xml:space="preserve">ЗНАТЬ: </w:t>
      </w:r>
    </w:p>
    <w:p w:rsidR="00A70012" w:rsidRPr="00CF66D8" w:rsidRDefault="00A70012" w:rsidP="00CF66D8">
      <w:pPr>
        <w:pStyle w:val="Default"/>
      </w:pPr>
      <w:r w:rsidRPr="00CF66D8">
        <w:t xml:space="preserve">- влияние физических упражнений на организм человека; </w:t>
      </w:r>
    </w:p>
    <w:p w:rsidR="00A70012" w:rsidRPr="00CF66D8" w:rsidRDefault="00A70012" w:rsidP="00CF66D8">
      <w:pPr>
        <w:pStyle w:val="Default"/>
      </w:pPr>
      <w:r w:rsidRPr="00CF66D8">
        <w:t xml:space="preserve">- способы закаливания организма и основные </w:t>
      </w:r>
      <w:proofErr w:type="gramStart"/>
      <w:r w:rsidRPr="00CF66D8">
        <w:t>при</w:t>
      </w:r>
      <w:proofErr w:type="gramEnd"/>
      <w:r w:rsidRPr="00CF66D8">
        <w:t xml:space="preserve">ѐмы </w:t>
      </w:r>
      <w:proofErr w:type="spellStart"/>
      <w:r w:rsidRPr="00CF66D8">
        <w:t>самомассажа</w:t>
      </w:r>
      <w:proofErr w:type="spellEnd"/>
      <w:r w:rsidRPr="00CF66D8">
        <w:t xml:space="preserve">; </w:t>
      </w:r>
    </w:p>
    <w:p w:rsidR="00A70012" w:rsidRPr="00CF66D8" w:rsidRDefault="00A70012" w:rsidP="00CF66D8">
      <w:pPr>
        <w:pStyle w:val="Default"/>
      </w:pPr>
      <w:r w:rsidRPr="00CF66D8">
        <w:t xml:space="preserve">- особенности и способы движений и передвижений человека; </w:t>
      </w:r>
    </w:p>
    <w:p w:rsidR="00A70012" w:rsidRPr="00CF66D8" w:rsidRDefault="00A70012" w:rsidP="00CF66D8">
      <w:pPr>
        <w:pStyle w:val="Default"/>
        <w:spacing w:after="36"/>
      </w:pPr>
      <w:r w:rsidRPr="00CF66D8">
        <w:t xml:space="preserve">- терминологию разучиваемых упражнений; </w:t>
      </w:r>
    </w:p>
    <w:p w:rsidR="00A70012" w:rsidRPr="00CF66D8" w:rsidRDefault="00A70012" w:rsidP="00CF66D8">
      <w:pPr>
        <w:pStyle w:val="Default"/>
        <w:spacing w:after="36"/>
      </w:pPr>
      <w:r w:rsidRPr="00CF66D8">
        <w:t xml:space="preserve">- основы личной гигиены; </w:t>
      </w:r>
    </w:p>
    <w:p w:rsidR="00A70012" w:rsidRPr="00CF66D8" w:rsidRDefault="00A70012" w:rsidP="00CF66D8">
      <w:pPr>
        <w:pStyle w:val="Default"/>
      </w:pPr>
      <w:r w:rsidRPr="00CF66D8">
        <w:t xml:space="preserve">- причины травматизма на занятиях подвижными и спортивными играми и правила его предупреждения. </w:t>
      </w:r>
    </w:p>
    <w:p w:rsidR="00A70012" w:rsidRPr="00CF66D8" w:rsidRDefault="00A70012" w:rsidP="00CF66D8">
      <w:pPr>
        <w:pStyle w:val="Default"/>
      </w:pPr>
    </w:p>
    <w:p w:rsidR="00A70012" w:rsidRPr="00CF66D8" w:rsidRDefault="00A70012" w:rsidP="00CF66D8">
      <w:pPr>
        <w:pStyle w:val="Default"/>
        <w:rPr>
          <w:sz w:val="20"/>
          <w:szCs w:val="20"/>
        </w:rPr>
      </w:pPr>
      <w:r w:rsidRPr="00CF66D8">
        <w:rPr>
          <w:b/>
          <w:bCs/>
          <w:sz w:val="20"/>
          <w:szCs w:val="20"/>
        </w:rPr>
        <w:t xml:space="preserve">УМЕТЬ: </w:t>
      </w:r>
    </w:p>
    <w:p w:rsidR="00A70012" w:rsidRPr="00CF66D8" w:rsidRDefault="00A70012" w:rsidP="00CF66D8">
      <w:pPr>
        <w:pStyle w:val="Default"/>
        <w:spacing w:after="36"/>
      </w:pPr>
      <w:r w:rsidRPr="00CF66D8">
        <w:t xml:space="preserve">- выполнять комплексы </w:t>
      </w:r>
      <w:proofErr w:type="spellStart"/>
      <w:r w:rsidRPr="00CF66D8">
        <w:t>общеразвивающих</w:t>
      </w:r>
      <w:proofErr w:type="spellEnd"/>
      <w:r w:rsidRPr="00CF66D8">
        <w:t xml:space="preserve"> упражнений для развития основных физических качеств; </w:t>
      </w:r>
    </w:p>
    <w:p w:rsidR="00A70012" w:rsidRPr="00CF66D8" w:rsidRDefault="00A70012" w:rsidP="00CF66D8">
      <w:pPr>
        <w:pStyle w:val="Default"/>
      </w:pPr>
      <w:r w:rsidRPr="00CF66D8">
        <w:t xml:space="preserve">- осуществлять индивидуальные и групповые действия в подвижных и спортивных играх; </w:t>
      </w:r>
    </w:p>
    <w:p w:rsidR="00A70012" w:rsidRPr="00CF66D8" w:rsidRDefault="00A70012" w:rsidP="00CF66D8">
      <w:pPr>
        <w:pStyle w:val="Default"/>
      </w:pPr>
    </w:p>
    <w:p w:rsidR="00A70012" w:rsidRPr="00CF66D8" w:rsidRDefault="00A70012" w:rsidP="00CF66D8">
      <w:pPr>
        <w:pStyle w:val="Default"/>
      </w:pPr>
      <w:r w:rsidRPr="00CF66D8">
        <w:t xml:space="preserve">-взаимодействовать с одноклассниками в процессе занятий физкультурой на уроке и во внеурочных мероприятиях; </w:t>
      </w:r>
    </w:p>
    <w:p w:rsidR="00A70012" w:rsidRPr="00CF66D8" w:rsidRDefault="00A70012" w:rsidP="00CF66D8">
      <w:pPr>
        <w:pStyle w:val="Default"/>
      </w:pPr>
      <w:r w:rsidRPr="00CF66D8">
        <w:t xml:space="preserve">-соблюдать технику безопасности при выполнении физических упражнений; </w:t>
      </w:r>
    </w:p>
    <w:p w:rsidR="00A70012" w:rsidRPr="00CF66D8" w:rsidRDefault="00A70012" w:rsidP="00CF66D8">
      <w:pPr>
        <w:pStyle w:val="Default"/>
      </w:pPr>
      <w:r w:rsidRPr="00CF66D8">
        <w:t xml:space="preserve">-пользоваться современным спортивным инвентарѐм и оборудованием, специальными техническими средствами с целью повышения эффективности самостоятельных форм занятий. </w:t>
      </w:r>
    </w:p>
    <w:p w:rsidR="00A70012" w:rsidRPr="00CF66D8" w:rsidRDefault="00A70012" w:rsidP="00CF66D8">
      <w:pPr>
        <w:pStyle w:val="Default"/>
      </w:pPr>
      <w:r w:rsidRPr="00CF66D8">
        <w:rPr>
          <w:b/>
          <w:bCs/>
          <w:sz w:val="20"/>
          <w:szCs w:val="20"/>
        </w:rPr>
        <w:t>ИСПОЛЬЗОВАТЬ</w:t>
      </w:r>
      <w:r w:rsidRPr="00CF66D8">
        <w:rPr>
          <w:b/>
          <w:bCs/>
        </w:rPr>
        <w:t xml:space="preserve"> </w:t>
      </w:r>
      <w:r w:rsidRPr="00CF66D8">
        <w:t xml:space="preserve">приобретенные знания и умения в практической деятельности и повседневной жизни </w:t>
      </w:r>
      <w:proofErr w:type="gramStart"/>
      <w:r w:rsidRPr="00CF66D8">
        <w:t>для</w:t>
      </w:r>
      <w:proofErr w:type="gramEnd"/>
      <w:r w:rsidRPr="00CF66D8">
        <w:rPr>
          <w:b/>
          <w:bCs/>
        </w:rPr>
        <w:t xml:space="preserve">: </w:t>
      </w:r>
    </w:p>
    <w:p w:rsidR="00A70012" w:rsidRPr="00CF66D8" w:rsidRDefault="00A70012" w:rsidP="00CF66D8">
      <w:pPr>
        <w:pStyle w:val="Default"/>
      </w:pPr>
      <w:r w:rsidRPr="00CF66D8">
        <w:t xml:space="preserve">- проведения самостоятельных занятий по развитию физических качеств, совершенствованию техники движений; </w:t>
      </w:r>
    </w:p>
    <w:p w:rsidR="00A70012" w:rsidRPr="00CF66D8" w:rsidRDefault="00A70012" w:rsidP="00CF66D8">
      <w:pPr>
        <w:tabs>
          <w:tab w:val="left" w:pos="709"/>
          <w:tab w:val="left" w:pos="851"/>
        </w:tabs>
        <w:spacing w:line="240" w:lineRule="auto"/>
        <w:jc w:val="both"/>
        <w:rPr>
          <w:rFonts w:cs="Calibri"/>
          <w:sz w:val="24"/>
          <w:szCs w:val="24"/>
          <w:lang w:eastAsia="ar-SA"/>
        </w:rPr>
      </w:pPr>
      <w:r w:rsidRPr="00CF66D8">
        <w:rPr>
          <w:rFonts w:ascii="Times New Roman" w:hAnsi="Times New Roman"/>
          <w:sz w:val="24"/>
          <w:szCs w:val="24"/>
        </w:rPr>
        <w:t>- соблюдения правил и норм поведения в индивидуальной и коллективной двигательной деятельности</w:t>
      </w:r>
      <w:r w:rsidRPr="00CF66D8">
        <w:rPr>
          <w:sz w:val="24"/>
          <w:szCs w:val="24"/>
        </w:rPr>
        <w:t>.</w:t>
      </w:r>
    </w:p>
    <w:p w:rsidR="00A70012" w:rsidRPr="00CF66D8" w:rsidRDefault="00A70012" w:rsidP="00CF66D8">
      <w:pPr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F66D8">
        <w:rPr>
          <w:rFonts w:ascii="Times New Roman" w:hAnsi="Times New Roman"/>
          <w:sz w:val="24"/>
          <w:szCs w:val="24"/>
          <w:lang w:eastAsia="ar-SA"/>
        </w:rPr>
        <w:t>В ходе реализация программы внеурочной  деятельности  «</w:t>
      </w:r>
      <w:r w:rsidRPr="00CF66D8">
        <w:rPr>
          <w:rFonts w:ascii="Times New Roman" w:hAnsi="Times New Roman"/>
          <w:color w:val="333333"/>
          <w:sz w:val="24"/>
          <w:szCs w:val="24"/>
          <w:lang w:eastAsia="ar-SA"/>
        </w:rPr>
        <w:t>ОФП</w:t>
      </w:r>
      <w:r w:rsidRPr="00CF66D8">
        <w:rPr>
          <w:rFonts w:ascii="Times New Roman" w:hAnsi="Times New Roman"/>
          <w:sz w:val="24"/>
          <w:szCs w:val="24"/>
          <w:lang w:eastAsia="ar-SA"/>
        </w:rPr>
        <w:t xml:space="preserve">» обучающиеся </w:t>
      </w:r>
      <w:r w:rsidRPr="00CF66D8">
        <w:rPr>
          <w:rFonts w:ascii="Times New Roman" w:hAnsi="Times New Roman"/>
          <w:b/>
          <w:sz w:val="24"/>
          <w:szCs w:val="24"/>
          <w:lang w:eastAsia="ar-SA"/>
        </w:rPr>
        <w:t>смогут получить знания</w:t>
      </w:r>
      <w:r w:rsidRPr="00CF66D8">
        <w:rPr>
          <w:rFonts w:ascii="Times New Roman" w:hAnsi="Times New Roman"/>
          <w:sz w:val="24"/>
          <w:szCs w:val="24"/>
          <w:lang w:eastAsia="ar-SA"/>
        </w:rPr>
        <w:t xml:space="preserve">: 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- значение 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спортивных игр</w:t>
      </w:r>
      <w:r w:rsidRPr="00CF66D8">
        <w:rPr>
          <w:rFonts w:ascii="Times New Roman" w:hAnsi="Times New Roman" w:cs="Times New Roman"/>
          <w:sz w:val="24"/>
          <w:szCs w:val="24"/>
        </w:rPr>
        <w:t xml:space="preserve"> в развитии физических способно</w:t>
      </w:r>
      <w:r w:rsidRPr="00CF66D8">
        <w:rPr>
          <w:rFonts w:ascii="Times New Roman" w:hAnsi="Times New Roman" w:cs="Times New Roman"/>
          <w:sz w:val="24"/>
          <w:szCs w:val="24"/>
        </w:rPr>
        <w:softHyphen/>
        <w:t>стей и совершенствовании функциональных возможностей организма занимающихся;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- правила безопасного поведения во время занятий 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спортивными играми</w:t>
      </w:r>
      <w:r w:rsidRPr="00CF66D8">
        <w:rPr>
          <w:rFonts w:ascii="Times New Roman" w:hAnsi="Times New Roman" w:cs="Times New Roman"/>
          <w:sz w:val="24"/>
          <w:szCs w:val="24"/>
        </w:rPr>
        <w:t>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- названия разучиваемых технических приёмов игр и основы правильной техники;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- наиболее типичные ошибки при выполнении техниче</w:t>
      </w:r>
      <w:r w:rsidRPr="00CF66D8">
        <w:rPr>
          <w:rFonts w:ascii="Times New Roman" w:hAnsi="Times New Roman" w:cs="Times New Roman"/>
          <w:sz w:val="24"/>
          <w:szCs w:val="24"/>
        </w:rPr>
        <w:softHyphen/>
        <w:t>ских приёмов и тактических действий;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- упражнения для развития физических способностей (скоростных, скоростно-силовых, координационных, вынос</w:t>
      </w:r>
      <w:r w:rsidRPr="00CF66D8">
        <w:rPr>
          <w:rFonts w:ascii="Times New Roman" w:hAnsi="Times New Roman" w:cs="Times New Roman"/>
          <w:sz w:val="24"/>
          <w:szCs w:val="24"/>
        </w:rPr>
        <w:softHyphen/>
        <w:t>ливости, гибкости);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- контрольные упражнения (двигательные тесты) для оценки физической и технической подготовленности и тре</w:t>
      </w:r>
      <w:r w:rsidRPr="00CF66D8">
        <w:rPr>
          <w:rFonts w:ascii="Times New Roman" w:hAnsi="Times New Roman" w:cs="Times New Roman"/>
          <w:sz w:val="24"/>
          <w:szCs w:val="24"/>
        </w:rPr>
        <w:softHyphen/>
        <w:t>бования к технике и правилам их выполнения;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- основное содержание правил соревнований по 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спортивным играм</w:t>
      </w:r>
      <w:r w:rsidRPr="00CF66D8">
        <w:rPr>
          <w:rFonts w:ascii="Times New Roman" w:hAnsi="Times New Roman" w:cs="Times New Roman"/>
          <w:sz w:val="24"/>
          <w:szCs w:val="24"/>
        </w:rPr>
        <w:t>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73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- жесты  судьи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спортивных игр</w:t>
      </w:r>
      <w:r w:rsidRPr="00CF66D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- игровые упражнения, подвижные игры и эстафеты с элементами 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спортивных игр</w:t>
      </w:r>
      <w:r w:rsidRPr="00CF66D8">
        <w:rPr>
          <w:rFonts w:ascii="Times New Roman" w:hAnsi="Times New Roman" w:cs="Times New Roman"/>
          <w:sz w:val="24"/>
          <w:szCs w:val="24"/>
        </w:rPr>
        <w:t>;</w:t>
      </w:r>
    </w:p>
    <w:p w:rsidR="00A70012" w:rsidRPr="00CF66D8" w:rsidRDefault="00A70012" w:rsidP="00CF66D8">
      <w:pPr>
        <w:pStyle w:val="22"/>
        <w:shd w:val="clear" w:color="auto" w:fill="auto"/>
        <w:spacing w:before="0" w:after="0" w:line="240" w:lineRule="auto"/>
        <w:ind w:left="2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 w:rsidRPr="00CF66D8">
        <w:rPr>
          <w:rFonts w:ascii="Times New Roman" w:hAnsi="Times New Roman" w:cs="Times New Roman"/>
          <w:b/>
          <w:sz w:val="24"/>
          <w:szCs w:val="24"/>
        </w:rPr>
        <w:t>могут научиться: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91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- соблюдать меры безопасности и правила профилактики травматизма на занятиях 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спортивными играми</w:t>
      </w:r>
      <w:r w:rsidRPr="00CF66D8">
        <w:rPr>
          <w:rFonts w:ascii="Times New Roman" w:hAnsi="Times New Roman" w:cs="Times New Roman"/>
          <w:sz w:val="24"/>
          <w:szCs w:val="24"/>
        </w:rPr>
        <w:t>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- выполнять технические приёмы и тактические дей</w:t>
      </w:r>
      <w:r w:rsidRPr="00CF66D8">
        <w:rPr>
          <w:rFonts w:ascii="Times New Roman" w:hAnsi="Times New Roman" w:cs="Times New Roman"/>
          <w:sz w:val="24"/>
          <w:szCs w:val="24"/>
        </w:rPr>
        <w:softHyphen/>
        <w:t>ствия;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lastRenderedPageBreak/>
        <w:t>- контролировать своё самочувствие (функциональное со</w:t>
      </w:r>
      <w:r w:rsidRPr="00CF66D8">
        <w:rPr>
          <w:rFonts w:ascii="Times New Roman" w:hAnsi="Times New Roman" w:cs="Times New Roman"/>
          <w:sz w:val="24"/>
          <w:szCs w:val="24"/>
        </w:rPr>
        <w:softHyphen/>
        <w:t xml:space="preserve">стояние организма) на занятиях 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спортивными играми</w:t>
      </w:r>
      <w:r w:rsidRPr="00CF66D8">
        <w:rPr>
          <w:rFonts w:ascii="Times New Roman" w:hAnsi="Times New Roman" w:cs="Times New Roman"/>
          <w:sz w:val="24"/>
          <w:szCs w:val="24"/>
        </w:rPr>
        <w:t>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78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- играть в 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спортивные игры</w:t>
      </w:r>
      <w:r w:rsidRPr="00CF66D8">
        <w:rPr>
          <w:rFonts w:ascii="Times New Roman" w:hAnsi="Times New Roman" w:cs="Times New Roman"/>
          <w:sz w:val="24"/>
          <w:szCs w:val="24"/>
        </w:rPr>
        <w:t xml:space="preserve"> с соблюдением основных правил;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63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- демонстрировать жесты  судьи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спортивных игр</w:t>
      </w:r>
      <w:r w:rsidRPr="00CF66D8">
        <w:rPr>
          <w:rFonts w:ascii="Times New Roman" w:hAnsi="Times New Roman" w:cs="Times New Roman"/>
          <w:sz w:val="24"/>
          <w:szCs w:val="24"/>
        </w:rPr>
        <w:t>;</w:t>
      </w:r>
    </w:p>
    <w:p w:rsidR="00A70012" w:rsidRPr="00CF66D8" w:rsidRDefault="00A70012" w:rsidP="00CF66D8">
      <w:pPr>
        <w:pStyle w:val="15"/>
        <w:shd w:val="clear" w:color="auto" w:fill="auto"/>
        <w:tabs>
          <w:tab w:val="left" w:pos="563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 xml:space="preserve">- проводить судейство </w:t>
      </w:r>
      <w:r w:rsidRPr="00CF66D8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спортивных игр</w:t>
      </w:r>
      <w:r w:rsidRPr="00CF66D8">
        <w:rPr>
          <w:rFonts w:ascii="Times New Roman" w:hAnsi="Times New Roman" w:cs="Times New Roman"/>
          <w:sz w:val="24"/>
          <w:szCs w:val="24"/>
        </w:rPr>
        <w:t>.</w:t>
      </w:r>
    </w:p>
    <w:p w:rsidR="008E7840" w:rsidRPr="00CF66D8" w:rsidRDefault="00A70012" w:rsidP="00CF6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   </w:t>
      </w:r>
      <w:r w:rsidR="008E7840" w:rsidRPr="00CF66D8">
        <w:rPr>
          <w:rFonts w:ascii="Times New Roman" w:hAnsi="Times New Roman"/>
          <w:sz w:val="24"/>
          <w:szCs w:val="24"/>
        </w:rPr>
        <w:t>Система отслеживания и оценивания результатов обучения</w:t>
      </w:r>
    </w:p>
    <w:p w:rsidR="008E7840" w:rsidRPr="00CF66D8" w:rsidRDefault="008E7840" w:rsidP="00CF66D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>- участие обучающихся в спортивных праздниках, конкурсах, соревнованиях и мероприятиях школы;</w:t>
      </w:r>
    </w:p>
    <w:p w:rsidR="008E7840" w:rsidRPr="00CF66D8" w:rsidRDefault="008E7840" w:rsidP="00CF66D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>- открытые занятия, внеклассные мероприятия данной направленности</w:t>
      </w:r>
    </w:p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66D8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8E7840" w:rsidRPr="00CF66D8" w:rsidRDefault="008E7840" w:rsidP="00CF66D8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материал программы распределен по классам, а в пределах каждого класса по разделам: основы знаний, легкая атлетика (легкоатлетические упражнения), спортивные игры (элементы спортивных игр), подвижные игры, гимнастика.</w:t>
      </w:r>
    </w:p>
    <w:p w:rsidR="008E7840" w:rsidRPr="00CF66D8" w:rsidRDefault="008E7840" w:rsidP="00CF66D8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физическая подготовка</w:t>
      </w:r>
      <w:r w:rsidRPr="00CF6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</w:t>
      </w:r>
      <w:r w:rsidRPr="00CF6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 занятий физическими упражнениями по укреплению здоровья человека. Ходьба, </w:t>
      </w:r>
      <w:r w:rsidR="00A70012" w:rsidRPr="00CF6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бег, прыжки, лазанье, ползание</w:t>
      </w:r>
      <w:r w:rsidRPr="00CF6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жизненно важные способы передвижения человека.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8E7840" w:rsidRPr="00CF66D8" w:rsidRDefault="008E7840" w:rsidP="00CF66D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CF66D8">
        <w:rPr>
          <w:rFonts w:ascii="Times New Roman" w:hAnsi="Times New Roman"/>
          <w:bCs/>
          <w:i/>
          <w:color w:val="000000"/>
          <w:sz w:val="24"/>
          <w:szCs w:val="24"/>
        </w:rPr>
        <w:t>Физические упражнения</w:t>
      </w:r>
      <w:r w:rsidRPr="00CF66D8">
        <w:rPr>
          <w:rFonts w:ascii="Times New Roman" w:hAnsi="Times New Roman"/>
          <w:bCs/>
          <w:i/>
          <w:iCs/>
          <w:color w:val="000000"/>
          <w:sz w:val="24"/>
          <w:szCs w:val="24"/>
        </w:rPr>
        <w:t>.</w:t>
      </w:r>
      <w:r w:rsidRPr="00CF66D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8E7840" w:rsidRPr="00CF66D8" w:rsidRDefault="008E7840" w:rsidP="00CF66D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F66D8">
        <w:rPr>
          <w:rFonts w:ascii="Times New Roman" w:hAnsi="Times New Roman"/>
          <w:color w:val="000000"/>
          <w:sz w:val="24"/>
          <w:szCs w:val="24"/>
        </w:rPr>
        <w:t>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8E7840" w:rsidRPr="00CF66D8" w:rsidRDefault="008E7840" w:rsidP="00CF66D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F66D8">
        <w:rPr>
          <w:rFonts w:ascii="Times New Roman" w:hAnsi="Times New Roman"/>
          <w:bCs/>
          <w:i/>
          <w:color w:val="000000"/>
          <w:sz w:val="24"/>
          <w:szCs w:val="24"/>
        </w:rPr>
        <w:t>Самостоятельные занятия.</w:t>
      </w:r>
      <w:r w:rsidRPr="00CF66D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8E7840" w:rsidRPr="00CF66D8" w:rsidRDefault="008E7840" w:rsidP="00CF66D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F66D8">
        <w:rPr>
          <w:rFonts w:ascii="Times New Roman" w:hAnsi="Times New Roman"/>
          <w:color w:val="000000"/>
          <w:sz w:val="24"/>
          <w:szCs w:val="24"/>
        </w:rPr>
        <w:t xml:space="preserve"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занятий. </w:t>
      </w:r>
    </w:p>
    <w:p w:rsidR="008E7840" w:rsidRPr="00CF66D8" w:rsidRDefault="008E7840" w:rsidP="00CF66D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F66D8">
        <w:rPr>
          <w:rFonts w:ascii="Times New Roman" w:hAnsi="Times New Roman"/>
          <w:bCs/>
          <w:i/>
          <w:color w:val="000000"/>
          <w:sz w:val="24"/>
          <w:szCs w:val="24"/>
        </w:rPr>
        <w:t>Самостоятельные наблюдения за физическим развитием и физической подготовленностью.</w:t>
      </w:r>
      <w:r w:rsidRPr="00CF66D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8E7840" w:rsidRPr="00CF66D8" w:rsidRDefault="008E7840" w:rsidP="00CF66D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F66D8">
        <w:rPr>
          <w:rFonts w:ascii="Times New Roman" w:hAnsi="Times New Roman"/>
          <w:color w:val="000000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занятий ОФП.</w:t>
      </w:r>
    </w:p>
    <w:p w:rsidR="008E7840" w:rsidRPr="00CF66D8" w:rsidRDefault="008E7840" w:rsidP="00CF66D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F66D8">
        <w:rPr>
          <w:rFonts w:ascii="Times New Roman" w:hAnsi="Times New Roman"/>
          <w:bCs/>
          <w:i/>
          <w:color w:val="000000"/>
          <w:sz w:val="24"/>
          <w:szCs w:val="24"/>
        </w:rPr>
        <w:t>Самостоятельные игры и развлечения.</w:t>
      </w:r>
      <w:r w:rsidRPr="00CF66D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8E7840" w:rsidRPr="00CF66D8" w:rsidRDefault="008E7840" w:rsidP="00CF66D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F66D8">
        <w:rPr>
          <w:rFonts w:ascii="Times New Roman" w:hAnsi="Times New Roman"/>
          <w:color w:val="000000"/>
          <w:sz w:val="24"/>
          <w:szCs w:val="24"/>
        </w:rPr>
        <w:t>Организация и  проведение подвижных игр.</w:t>
      </w:r>
    </w:p>
    <w:p w:rsidR="008E7840" w:rsidRPr="00CF66D8" w:rsidRDefault="008E7840" w:rsidP="00CF66D8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Раздел «Основы знаний»</w:t>
      </w:r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перечень теоретических тем для изучения в соответствии с основными направлениями развития познавательной деятельности обучающихся.</w:t>
      </w:r>
    </w:p>
    <w:p w:rsidR="008E7840" w:rsidRPr="00CF66D8" w:rsidRDefault="008E7840" w:rsidP="00CF66D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i/>
          <w:sz w:val="24"/>
          <w:szCs w:val="24"/>
        </w:rPr>
        <w:t>Раздел «Оздоровительная и корригирующая гимнастика»</w:t>
      </w:r>
      <w:r w:rsidRPr="00CF66D8">
        <w:rPr>
          <w:rFonts w:ascii="Times New Roman" w:hAnsi="Times New Roman"/>
          <w:sz w:val="24"/>
          <w:szCs w:val="24"/>
        </w:rPr>
        <w:t xml:space="preserve"> ориентирован на укрепление здоровья. Данный раздел включает:</w:t>
      </w:r>
    </w:p>
    <w:p w:rsidR="008E7840" w:rsidRPr="00CF66D8" w:rsidRDefault="008E7840" w:rsidP="00CF66D8">
      <w:pPr>
        <w:pStyle w:val="a4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66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упражнения для формирования правильной осанки: </w:t>
      </w:r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общие, оказывающие общее укрепляющее воздействие, и специальные, направленные на выработку мышечно-суставного чувства правильной осанки (у стены, на гимнастической стенке, в движении, в положении лежа на спине и на животе, с гимнастической палкой и др.);</w:t>
      </w:r>
      <w:proofErr w:type="gramEnd"/>
    </w:p>
    <w:p w:rsidR="008E7840" w:rsidRPr="00CF66D8" w:rsidRDefault="008E7840" w:rsidP="00CF66D8">
      <w:pPr>
        <w:pStyle w:val="a4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упражнения для повышения функциональных возможностей органов дыхания, </w:t>
      </w:r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 влияющие на все функциональные системы организма (с произношением гласных и согласных звуков, звукосочетаний на выдохе; соотношение вдоха и выдоха 1:1, 1:2; грудной, брюшной, смешанный тип дыхания; правильное дыхание; дыхание при различных движениях);  </w:t>
      </w:r>
    </w:p>
    <w:p w:rsidR="008E7840" w:rsidRPr="00CF66D8" w:rsidRDefault="008E7840" w:rsidP="00CF66D8">
      <w:pPr>
        <w:pStyle w:val="a4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F66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общеразвивающие</w:t>
      </w:r>
      <w:proofErr w:type="spellEnd"/>
      <w:r w:rsidRPr="00CF66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упражнения;</w:t>
      </w:r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для мышц шеи, спины, брюшного пресса, туловища, ног и плечевого пояса; </w:t>
      </w:r>
    </w:p>
    <w:p w:rsidR="008E7840" w:rsidRPr="00CF66D8" w:rsidRDefault="008E7840" w:rsidP="00CF66D8">
      <w:pPr>
        <w:pStyle w:val="a4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упражнения для повышения функциональных возможностей сердечнососудистой системы</w:t>
      </w:r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виды ходьбы; дозированный бег; </w:t>
      </w:r>
      <w:proofErr w:type="spellStart"/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общеразвивающие</w:t>
      </w:r>
      <w:proofErr w:type="spellEnd"/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</w:t>
      </w:r>
      <w:proofErr w:type="gramEnd"/>
      <w:r w:rsidRPr="00CF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положении лежа, сидя и стоя в спокойном темпе без задержки дыхания).</w:t>
      </w:r>
    </w:p>
    <w:p w:rsidR="008E7840" w:rsidRPr="00CF66D8" w:rsidRDefault="008E7840" w:rsidP="00CF66D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i/>
          <w:sz w:val="24"/>
          <w:szCs w:val="24"/>
        </w:rPr>
        <w:t>Раздел «Легкая атлетика»</w:t>
      </w:r>
      <w:r w:rsidRPr="00CF66D8">
        <w:rPr>
          <w:rFonts w:ascii="Times New Roman" w:hAnsi="Times New Roman"/>
          <w:sz w:val="24"/>
          <w:szCs w:val="24"/>
        </w:rPr>
        <w:t xml:space="preserve"> содержит дозированную ходьбу и бег, прыжковые упражнения, упражнения в метании правой и левой рукой в цель и на дальность. Ходьба и дозированный бег являются наиболее оптимальными средствами для развития и совершенствования сердечнососудистой и дыхательной систем, повышения функциональных возможностей организма, развития выносливости. Прыжковые упражнения имеют большое значение для развития ловкости, прыгучести, координации движений, укрепляют нервную систему. Упражнения в метании развивают скоростно-силовые качества верхних конечностей, координацию движений, ловкость, оказывают положительное влияние на органы зрения. Ограничиваются упражнения на развитие скоростных качеств, общей и специальной выносливости за счет уменьшения дистанции и скорости в ходьбе и беге. Исключены прыжки с разбега в длину и в </w:t>
      </w:r>
      <w:proofErr w:type="gramStart"/>
      <w:r w:rsidRPr="00CF66D8">
        <w:rPr>
          <w:rFonts w:ascii="Times New Roman" w:hAnsi="Times New Roman"/>
          <w:sz w:val="24"/>
          <w:szCs w:val="24"/>
        </w:rPr>
        <w:t>высоту</w:t>
      </w:r>
      <w:proofErr w:type="gramEnd"/>
      <w:r w:rsidRPr="00CF66D8">
        <w:rPr>
          <w:rFonts w:ascii="Times New Roman" w:hAnsi="Times New Roman"/>
          <w:sz w:val="24"/>
          <w:szCs w:val="24"/>
        </w:rPr>
        <w:t xml:space="preserve"> так как имеют противопоказания при нарушениях осанки, заболеваниях сердечнососудистой системы и органов зрения.</w:t>
      </w:r>
    </w:p>
    <w:p w:rsidR="008E7840" w:rsidRPr="00CF66D8" w:rsidRDefault="008E7840" w:rsidP="00CF66D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i/>
          <w:sz w:val="24"/>
          <w:szCs w:val="24"/>
        </w:rPr>
        <w:t>Раздел «Гимнастика»</w:t>
      </w:r>
      <w:r w:rsidRPr="00CF66D8">
        <w:rPr>
          <w:rFonts w:ascii="Times New Roman" w:hAnsi="Times New Roman"/>
          <w:sz w:val="24"/>
          <w:szCs w:val="24"/>
        </w:rPr>
        <w:t xml:space="preserve"> содержит строевые упражнения; </w:t>
      </w:r>
      <w:proofErr w:type="spellStart"/>
      <w:r w:rsidRPr="00CF66D8">
        <w:rPr>
          <w:rFonts w:ascii="Times New Roman" w:hAnsi="Times New Roman"/>
          <w:sz w:val="24"/>
          <w:szCs w:val="24"/>
        </w:rPr>
        <w:t>общеразвиваю</w:t>
      </w:r>
      <w:r w:rsidRPr="00CF66D8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CF66D8">
        <w:rPr>
          <w:rFonts w:ascii="Times New Roman" w:hAnsi="Times New Roman"/>
          <w:sz w:val="24"/>
          <w:szCs w:val="24"/>
        </w:rPr>
        <w:t xml:space="preserve"> упражнения; элементы акробатики и танцевальные движения; упражне</w:t>
      </w:r>
      <w:r w:rsidRPr="00CF66D8">
        <w:rPr>
          <w:rFonts w:ascii="Times New Roman" w:hAnsi="Times New Roman"/>
          <w:sz w:val="24"/>
          <w:szCs w:val="24"/>
        </w:rPr>
        <w:softHyphen/>
        <w:t xml:space="preserve">ния в лазанье и </w:t>
      </w:r>
      <w:proofErr w:type="spellStart"/>
      <w:r w:rsidRPr="00CF66D8">
        <w:rPr>
          <w:rFonts w:ascii="Times New Roman" w:hAnsi="Times New Roman"/>
          <w:sz w:val="24"/>
          <w:szCs w:val="24"/>
        </w:rPr>
        <w:t>перелезании</w:t>
      </w:r>
      <w:proofErr w:type="spellEnd"/>
      <w:r w:rsidRPr="00CF66D8">
        <w:rPr>
          <w:rFonts w:ascii="Times New Roman" w:hAnsi="Times New Roman"/>
          <w:sz w:val="24"/>
          <w:szCs w:val="24"/>
        </w:rPr>
        <w:t xml:space="preserve">. Благодаря возможности довольно точного регулирования нагрузки, общего и локального воздействия на организм, гимнастические упражнения имеют корригирующее и лечебное значение. Ограничены упражнения в равновесии, висах и упорах. </w:t>
      </w:r>
    </w:p>
    <w:p w:rsidR="008E7840" w:rsidRPr="00CF66D8" w:rsidRDefault="008E7840" w:rsidP="00CF66D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i/>
          <w:sz w:val="24"/>
          <w:szCs w:val="24"/>
        </w:rPr>
        <w:t>Разделы «Подвижные игры»</w:t>
      </w:r>
      <w:r w:rsidRPr="00CF66D8">
        <w:rPr>
          <w:rFonts w:ascii="Times New Roman" w:hAnsi="Times New Roman"/>
          <w:sz w:val="24"/>
          <w:szCs w:val="24"/>
        </w:rPr>
        <w:t xml:space="preserve"> и </w:t>
      </w:r>
      <w:r w:rsidRPr="00CF66D8">
        <w:rPr>
          <w:rFonts w:ascii="Times New Roman" w:hAnsi="Times New Roman"/>
          <w:i/>
          <w:sz w:val="24"/>
          <w:szCs w:val="24"/>
        </w:rPr>
        <w:t>«Спортивные игры»</w:t>
      </w:r>
      <w:r w:rsidRPr="00CF66D8">
        <w:rPr>
          <w:rFonts w:ascii="Times New Roman" w:hAnsi="Times New Roman"/>
          <w:sz w:val="24"/>
          <w:szCs w:val="24"/>
        </w:rPr>
        <w:t xml:space="preserve"> содержат перечень рекомендуемых подвижных и спортивных игр, перечень упражнений для овладения техникой и тактикой игры в волейбол и баскетбол. При правильной методике проведения игр и эстафет они с успехом используются для воздействия на различные системы организма, развивают ловкость, быстроту реакции, способность приспосабливаться к меняющимся условиям, повышают эмоциональный уровень.</w:t>
      </w:r>
    </w:p>
    <w:p w:rsidR="008E7840" w:rsidRPr="00CF66D8" w:rsidRDefault="008E7840" w:rsidP="00CF66D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Весь программный материал направлен на решение оздоровительных задач, развитие физических качеств, формирование двигательных умений и навыков, освоение </w:t>
      </w:r>
      <w:proofErr w:type="gramStart"/>
      <w:r w:rsidRPr="00CF66D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CF66D8">
        <w:rPr>
          <w:rFonts w:ascii="Times New Roman" w:hAnsi="Times New Roman"/>
          <w:sz w:val="24"/>
          <w:szCs w:val="24"/>
        </w:rPr>
        <w:t xml:space="preserve"> теоретических знаний.</w:t>
      </w:r>
    </w:p>
    <w:p w:rsidR="008E7840" w:rsidRPr="00CF66D8" w:rsidRDefault="008E7840" w:rsidP="00CF66D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Программа предусматривает разумное увеличение двигательной активности и обеспечивает физическую подготовку, необходимую при переводе </w:t>
      </w:r>
      <w:proofErr w:type="gramStart"/>
      <w:r w:rsidRPr="00CF66D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F66D8">
        <w:rPr>
          <w:rFonts w:ascii="Times New Roman" w:hAnsi="Times New Roman"/>
          <w:sz w:val="24"/>
          <w:szCs w:val="24"/>
        </w:rPr>
        <w:t xml:space="preserve"> в подготовительную и основную медицинские группы для дальнейшего физического совершенствования.</w:t>
      </w:r>
    </w:p>
    <w:p w:rsidR="008E7840" w:rsidRPr="00CF66D8" w:rsidRDefault="008E7840" w:rsidP="00CF66D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Содержание занятий на каждом этапе должно быть связано с содержанием предыдущего и последующего этапов, поэтому используется не столько предметный способ прохождения материала (поочередно по видам), сколько комплексный, предусматривающий применение одновременно средств 2-3 видов физической подготовки. </w:t>
      </w:r>
    </w:p>
    <w:p w:rsidR="008E7840" w:rsidRPr="00CF66D8" w:rsidRDefault="008E7840" w:rsidP="00CF66D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>Комплексность содержания занятий обеспечивает их значительную эффективность и непрерывность развития у обучающихся основных физических качеств, повышения уровня функциональных возможностей и физической подготовленности.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Знания о физической культуре.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>История физической культуры. Достижения отечественных спортсменов на Олимпийских играх. Краткая характеристика видов спорта, входящих в программу Олимпийских игр.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Физическая культура (основные понятия).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Физическое развитие человека. Физическая подготовка и ее связь с укреплением здоровья, развитием физических качеств. Организация и планирование самостоятельных занятий по развитию физических качеств. Всестороннее и гармоничное физическое развитие. Здоровье и здоровый образ жизни.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Физическая культура человека.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Режим дня, его основное содержание и правила планирования. Закаливание организма. Правила безопасности и гигиенические требования. 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 Доврачебная помощь во время занятий физической культурой и спортом. 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b/>
          <w:sz w:val="24"/>
          <w:szCs w:val="24"/>
        </w:rPr>
        <w:t>Способы двигательной (физкультурной) деятельности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Организация и проведение самостоятельных занятий физической культурой.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Подготовка к занятиям физической культурой. Выбор упражнений и составление индивидуальных комплексов для утренней зарядки, физкультминуток, физкультурных пауз (подвижных перемен). Планирование занятий физической культурой. Проведение самостоятельных занятий прикладной физической подготовкой. Организация досуга средствами физической культуры.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Оценка эффективности занятий физической культурой.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Самонаблюдение и самоконтроль. 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 Измерение резервов организма и состояния здоровья с помощью функциональных проб.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b/>
          <w:sz w:val="24"/>
          <w:szCs w:val="24"/>
        </w:rPr>
        <w:t>Физическое совершенствование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Физкультурно-оздоровительная деятельность.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Оздоровительные формы занятий в режиме учебного дня и учебной недели. Индивидуальные комплексы адаптивной (лечебной) и корригирующей физической культуры.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Спортивно-оздоровительная деятельность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 xml:space="preserve">с </w:t>
      </w:r>
      <w:proofErr w:type="spellStart"/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общеразвивающей</w:t>
      </w:r>
      <w:proofErr w:type="spellEnd"/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 xml:space="preserve"> направленностью.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Спортивные (подвижные игры) игры.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Баскетбол. Игра по упрощенным правилам.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Волейбол. Игра по упрощенным правилам.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Пионербол. Игра по упрощенным правилам.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 xml:space="preserve">Упражнения </w:t>
      </w:r>
      <w:proofErr w:type="spellStart"/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общеразвивающей</w:t>
      </w:r>
      <w:proofErr w:type="spellEnd"/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 xml:space="preserve"> направленности.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>Общефизическая подготовка</w:t>
      </w:r>
      <w:proofErr w:type="gramStart"/>
      <w:r w:rsidRPr="00CF66D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CF66D8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CF66D8">
        <w:rPr>
          <w:rFonts w:ascii="Times New Roman" w:eastAsia="Times New Roman" w:hAnsi="Times New Roman" w:cs="Times New Roman"/>
          <w:sz w:val="24"/>
          <w:szCs w:val="24"/>
        </w:rPr>
        <w:t>оревнования по ОФП)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i/>
          <w:sz w:val="24"/>
          <w:szCs w:val="24"/>
        </w:rPr>
        <w:t>Спортивные (подвижные) игры.</w:t>
      </w:r>
      <w:r w:rsidRPr="00CF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6D8">
        <w:rPr>
          <w:rFonts w:ascii="Times New Roman" w:eastAsia="Times New Roman" w:hAnsi="Times New Roman" w:cs="Times New Roman"/>
          <w:sz w:val="24"/>
          <w:szCs w:val="24"/>
        </w:rPr>
        <w:t>Развитие быстроты, силы, выносливости, координации движений.</w:t>
      </w: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840" w:rsidRPr="00CF66D8" w:rsidRDefault="008E7840" w:rsidP="00CF66D8">
      <w:pPr>
        <w:pStyle w:val="a4"/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840" w:rsidRPr="00CF66D8" w:rsidRDefault="00925EAE" w:rsidP="00CF66D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66D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925EAE" w:rsidRPr="00CF66D8" w:rsidRDefault="00925EAE" w:rsidP="00CF66D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045" w:type="dxa"/>
        <w:tblInd w:w="-5" w:type="dxa"/>
        <w:tblLayout w:type="fixed"/>
        <w:tblLook w:val="04A0"/>
      </w:tblPr>
      <w:tblGrid>
        <w:gridCol w:w="681"/>
        <w:gridCol w:w="4111"/>
        <w:gridCol w:w="851"/>
        <w:gridCol w:w="850"/>
        <w:gridCol w:w="851"/>
        <w:gridCol w:w="850"/>
        <w:gridCol w:w="851"/>
      </w:tblGrid>
      <w:tr w:rsidR="008E7840" w:rsidRPr="00CF66D8" w:rsidTr="008E7840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8E7840" w:rsidRPr="00CF66D8" w:rsidTr="008E7840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7840" w:rsidRPr="00CF66D8" w:rsidRDefault="008E7840" w:rsidP="00CF66D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840" w:rsidRPr="00CF66D8" w:rsidRDefault="008E7840" w:rsidP="00CF66D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</w:tr>
      <w:tr w:rsidR="008E7840" w:rsidRPr="00CF66D8" w:rsidTr="008E784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bCs/>
                <w:sz w:val="24"/>
                <w:szCs w:val="24"/>
              </w:rPr>
              <w:t>Знания о физической культуре</w:t>
            </w:r>
          </w:p>
          <w:p w:rsidR="008E7840" w:rsidRPr="00CF66D8" w:rsidRDefault="008E7840" w:rsidP="00CF66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bCs/>
                <w:sz w:val="24"/>
                <w:szCs w:val="24"/>
              </w:rPr>
              <w:t>Способы двигательной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840" w:rsidRPr="00CF66D8" w:rsidRDefault="008E7840" w:rsidP="00CF66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8E7840" w:rsidRPr="00CF66D8" w:rsidRDefault="008E7840" w:rsidP="00CF66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840" w:rsidRPr="00CF66D8" w:rsidRDefault="008E7840" w:rsidP="00CF66D8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7840" w:rsidRPr="00CF66D8" w:rsidTr="008E784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E7840" w:rsidRPr="00CF66D8" w:rsidRDefault="00A44C15" w:rsidP="00CF66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840" w:rsidRPr="00CF66D8" w:rsidRDefault="00A44C15" w:rsidP="00CF66D8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7840" w:rsidRPr="00CF66D8" w:rsidTr="008E784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E7840" w:rsidRPr="00CF66D8" w:rsidRDefault="007C054E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840" w:rsidRPr="00CF66D8" w:rsidRDefault="007C054E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E7840" w:rsidRPr="00CF66D8" w:rsidTr="008E784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E7840" w:rsidRPr="00CF66D8" w:rsidRDefault="00A44C15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840" w:rsidRPr="00CF66D8" w:rsidRDefault="00A44C15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7840" w:rsidRPr="00CF66D8" w:rsidTr="008E784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7840" w:rsidRPr="00CF66D8" w:rsidTr="008E7840">
        <w:trPr>
          <w:trHeight w:val="32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4C15" w:rsidRPr="00CF66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840" w:rsidRPr="00CF66D8" w:rsidRDefault="008E7840" w:rsidP="00CF66D8">
            <w:pPr>
              <w:pStyle w:val="a4"/>
              <w:suppressAutoHyphens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4C15" w:rsidRPr="00CF66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5EAE" w:rsidRPr="00CF66D8" w:rsidRDefault="00925EAE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5EAE" w:rsidRPr="00CF66D8" w:rsidRDefault="00925EAE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7840" w:rsidRPr="00CF66D8" w:rsidRDefault="008E7840" w:rsidP="00CF66D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7840" w:rsidRDefault="008E7840" w:rsidP="00CF66D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D44B0" w:rsidRDefault="005D44B0" w:rsidP="00CF66D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D44B0" w:rsidRDefault="005D44B0" w:rsidP="00CF66D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D44B0" w:rsidRPr="00CF66D8" w:rsidRDefault="005D44B0" w:rsidP="00CF66D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8E7840" w:rsidRPr="00CF66D8" w:rsidRDefault="00925EAE" w:rsidP="00CF66D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6D8"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="008E7840" w:rsidRPr="00CF66D8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6D8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99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7"/>
        <w:gridCol w:w="4111"/>
        <w:gridCol w:w="1276"/>
        <w:gridCol w:w="2174"/>
        <w:gridCol w:w="7"/>
        <w:gridCol w:w="1327"/>
      </w:tblGrid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DC" w:rsidRPr="00CF66D8" w:rsidRDefault="00E004DC" w:rsidP="00CF66D8">
            <w:pPr>
              <w:spacing w:after="2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85839" w:rsidRPr="00CF66D8" w:rsidRDefault="00E004DC" w:rsidP="00CF66D8">
            <w:pPr>
              <w:spacing w:after="2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</w:tr>
      <w:tr w:rsidR="00EC789E" w:rsidRPr="00CF66D8" w:rsidTr="004C559B"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безопасности, правила поведения в спортивном зале. Подвижные 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Pr="00CF66D8" w:rsidRDefault="00C85839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Знать инструктаж выполнять правила ТБ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Pr="00CF66D8" w:rsidRDefault="003C0348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5</w:t>
            </w:r>
            <w:r w:rsidR="00DF5D91" w:rsidRPr="00CF66D8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.09</w:t>
            </w:r>
          </w:p>
        </w:tc>
      </w:tr>
      <w:tr w:rsidR="00EC789E" w:rsidRPr="00CF66D8" w:rsidTr="004C559B"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Легкая атлетика 4 часа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Терминология, Снаряды и их устройство. Личная гигиена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терминологию, выполнять правила личной гигиены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DF5D91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быстроты,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Уметь пробегать с максимальной скоростью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DF5D91"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  <w:p w:rsidR="00AC05A5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Соревнование.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EC789E" w:rsidRPr="00CF66D8" w:rsidTr="004C559B"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(баскетбол) 10 часов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AC05A5" w:rsidRPr="00CF66D8" w:rsidTr="004C559B"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Гигиена и самоконтроль.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личной гигиены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Игровые эстафеты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Соревнование.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Наклоны на гибкость, поднимание туловища.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правильно заданные </w:t>
            </w:r>
            <w:r w:rsidR="00C85839"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Сгибание и разгибание рук в упоре лежа.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</w:t>
            </w:r>
            <w:r w:rsidR="00EC789E"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данные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Подтягивание на перекладине. Игровые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Игровые эстафеты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Контрольные упражнения. Сдача нормативов.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нормативы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Соревнование.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EC789E" w:rsidRPr="00CF66D8" w:rsidTr="004C559B"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Гимнастика 4 часа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Соревнование.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AC05A5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Игровые эстафеты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EC789E" w:rsidRPr="00CF66D8" w:rsidTr="004C559B"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Гигиена и самоконтроль.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4C559B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3C0348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EC789E" w:rsidRPr="00CF66D8" w:rsidTr="004C559B"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(волейбол) 10 часов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4C559B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C85839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AC05A5" w:rsidRPr="00CF66D8" w:rsidTr="00AC05A5"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Режим дня.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Уметь составлять режим дня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правильно заданные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Игровые эстафеты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3C0348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 и ловкости.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Личная гигиена.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 и выносливости.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Сдача нормативов ГТО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4C559B" w:rsidRPr="00CF66D8" w:rsidTr="004C559B"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Легкая атлетика 3 часа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Сдача нормативов ГТО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Сдача нормативов ГТО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4C559B" w:rsidRPr="00CF66D8" w:rsidTr="00E004D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Контрольные упражнения.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</w:tbl>
    <w:p w:rsidR="00C85839" w:rsidRPr="00CF66D8" w:rsidRDefault="00C85839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85839" w:rsidRPr="00CF66D8" w:rsidRDefault="00C85839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85839" w:rsidRPr="00CF66D8" w:rsidRDefault="00C85839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85839" w:rsidRPr="00CF66D8" w:rsidRDefault="00C85839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85839" w:rsidRPr="00CF66D8" w:rsidRDefault="00C85839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85839" w:rsidRPr="00CF66D8" w:rsidRDefault="00C85839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C789E" w:rsidRPr="00CF66D8" w:rsidRDefault="00EC789E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C789E" w:rsidRPr="00CF66D8" w:rsidRDefault="00EC789E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85839" w:rsidRPr="00CF66D8" w:rsidRDefault="00C85839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85839" w:rsidRDefault="00C85839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Pr="00CF66D8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4C559B" w:rsidRPr="00CF66D8" w:rsidRDefault="004C559B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F66D8">
        <w:rPr>
          <w:rFonts w:ascii="Times New Roman" w:hAnsi="Times New Roman" w:cs="Times New Roman"/>
          <w:sz w:val="24"/>
          <w:szCs w:val="24"/>
        </w:rPr>
        <w:t>6 класс</w:t>
      </w: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111"/>
        <w:gridCol w:w="1276"/>
        <w:gridCol w:w="2126"/>
        <w:gridCol w:w="1382"/>
        <w:gridCol w:w="1334"/>
        <w:gridCol w:w="1334"/>
        <w:gridCol w:w="1334"/>
        <w:gridCol w:w="1334"/>
      </w:tblGrid>
      <w:tr w:rsidR="00C85839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EC789E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безопасности, правила поведения в спортивном зале. Подготовка к сдаче нормативов.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Pr="00CF66D8" w:rsidRDefault="00C85839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Знать инструктаж выполнять правила ТБ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Pr="00CF66D8" w:rsidRDefault="003C0348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4</w:t>
            </w:r>
            <w:r w:rsidR="00DF5D91" w:rsidRPr="00CF66D8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.09</w:t>
            </w:r>
          </w:p>
        </w:tc>
      </w:tr>
      <w:tr w:rsidR="00EC789E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Легкая атлетика 4 часа</w:t>
            </w:r>
          </w:p>
        </w:tc>
      </w:tr>
      <w:tr w:rsidR="00DF5D91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Беговые упражнения. Сдача нормативов ГТО.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терминологию, выполнять правила личной гигиены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91" w:rsidRPr="00CF66D8" w:rsidRDefault="00DF5D91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DF5D91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быстроты,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Уметь пробегать с максимальной скоростью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BF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DF5D91"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  <w:p w:rsidR="00DF5D91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DF5D91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Соревнование.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91" w:rsidRPr="00CF66D8" w:rsidRDefault="00DF5D91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91" w:rsidRPr="00CF66D8" w:rsidRDefault="00DF5D91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DF5D91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91" w:rsidRPr="00CF66D8" w:rsidRDefault="00DF5D91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(баскетбол)10 часов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4C559B" w:rsidRPr="00CF66D8" w:rsidTr="004C559B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Гигиена и самоконтроль.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личной гигиены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Игровые эстафеты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Соревнование.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Наклоны на гибкость, поднимание туловища.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Сгибание и разгибание рук в упоре лежа.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Подтягивание на перекладине. Игровые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правильно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Игровые эстафеты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Контрольные упражнения. Сдача нормативов.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нормативы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Соревнование.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Гимнастика 4 часа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Соревнование.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Игровые эстафеты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2 часа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Гигиена и самоконтроль.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3C0348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AC05A5" w:rsidRPr="00CF66D8" w:rsidTr="00AC05A5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(баскетбол) 10 часов</w:t>
            </w:r>
          </w:p>
        </w:tc>
        <w:tc>
          <w:tcPr>
            <w:tcW w:w="1334" w:type="dxa"/>
          </w:tcPr>
          <w:p w:rsidR="00AC05A5" w:rsidRPr="00CF66D8" w:rsidRDefault="00AC05A5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AC05A5" w:rsidRPr="00CF66D8" w:rsidRDefault="00AC05A5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AC05A5" w:rsidRPr="00CF66D8" w:rsidRDefault="00AC05A5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31.01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3C0348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Режим дня.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Уметь составлять режим дня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правильно заданные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3C0348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Игровые эстафеты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 и ловкости.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 w:rsidR="003C034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C05A5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  <w:tc>
          <w:tcPr>
            <w:tcW w:w="1334" w:type="dxa"/>
          </w:tcPr>
          <w:p w:rsidR="00AC05A5" w:rsidRPr="00CF66D8" w:rsidRDefault="00AC05A5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AC05A5" w:rsidRPr="00CF66D8" w:rsidRDefault="00AC05A5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AC05A5" w:rsidRPr="00CF66D8" w:rsidRDefault="00AC05A5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3.04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Личная гигиена.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Знать и выполнять правила личной гигиены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 и выносливости.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3C034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Игровые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3C0348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Беговые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Легкая атлетика 3 часа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Игровые эстафеты. Сдача нормативов ГТО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самостоятельно нормативы ГТО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Сдача нормативов ГТО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самостоятельно нормативы ГТО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Контрольные упражнения. Сдача нормативов ГТО.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самостоятельно нормативы ГТО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</w:tbl>
    <w:p w:rsidR="008E7840" w:rsidRPr="00CF66D8" w:rsidRDefault="008E784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054D8" w:rsidRPr="00CF66D8" w:rsidRDefault="00E054D8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559B" w:rsidRDefault="004C559B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Pr="00CF66D8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E7840" w:rsidRPr="005D44B0" w:rsidRDefault="008E7840" w:rsidP="00CF66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B0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253"/>
        <w:gridCol w:w="1134"/>
        <w:gridCol w:w="2126"/>
        <w:gridCol w:w="1382"/>
        <w:gridCol w:w="1334"/>
        <w:gridCol w:w="1334"/>
        <w:gridCol w:w="1334"/>
        <w:gridCol w:w="1334"/>
      </w:tblGrid>
      <w:tr w:rsidR="00C85839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EC789E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безопасности. Достижения Отечественных спортсменов на Олимпийских играх.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Pr="00CF66D8" w:rsidRDefault="00C85839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Знать инструктаж выполнять правила ТБ. Знать о достижениях спортсменов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Pr="00CF66D8" w:rsidRDefault="00E278BF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4</w:t>
            </w:r>
            <w:r w:rsidR="00AC05A5" w:rsidRPr="00CF66D8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.09</w:t>
            </w:r>
          </w:p>
        </w:tc>
      </w:tr>
      <w:tr w:rsidR="00EC789E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Легкая атлетика 4 часа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Беговые упражнения. Сдача нормативов ГТО.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Уметь пробегать с максимальной скоростью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быстроты, игровые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Уметь пробегать с максимальной скоростью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AC05A5"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Прыжковые упражнения.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Физическое развитие человека.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о физической культуре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AC05A5" w:rsidRPr="00CF66D8" w:rsidTr="00AC05A5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(баскетбол)10 часов</w:t>
            </w:r>
          </w:p>
        </w:tc>
        <w:tc>
          <w:tcPr>
            <w:tcW w:w="1334" w:type="dxa"/>
          </w:tcPr>
          <w:p w:rsidR="00AC05A5" w:rsidRPr="00CF66D8" w:rsidRDefault="00AC05A5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AC05A5" w:rsidRPr="00CF66D8" w:rsidRDefault="00AC05A5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AC05A5" w:rsidRPr="00CF66D8" w:rsidRDefault="00AC05A5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Баскетбольные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Баскетбольные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AC05A5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Наклоны на гибкость, поднимание туловища.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A5" w:rsidRPr="00CF66D8" w:rsidRDefault="00AC05A5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A5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Сгибание и разгибание рук в упоре лежа. Броски в кольцо.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Подтягивание на перекладине.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Игровые упражнения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Баскетбольные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Контрольные упражнения. Сдача нормативов.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нормативы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Игра в баскетбол.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правила игры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Гимнастика 4 часа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Гимнастические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Гимнастические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Гимнастические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Гимнастические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C559B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  <w:tc>
          <w:tcPr>
            <w:tcW w:w="1334" w:type="dxa"/>
          </w:tcPr>
          <w:p w:rsidR="004C559B" w:rsidRPr="00CF66D8" w:rsidRDefault="004C559B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4C559B" w:rsidRPr="00CF66D8" w:rsidRDefault="004C559B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4C559B" w:rsidRPr="00CF66D8" w:rsidRDefault="004C559B" w:rsidP="00CF66D8">
            <w:pPr>
              <w:spacing w:after="200" w:line="240" w:lineRule="auto"/>
              <w:rPr>
                <w:sz w:val="24"/>
                <w:szCs w:val="24"/>
              </w:rPr>
            </w:pPr>
          </w:p>
        </w:tc>
        <w:tc>
          <w:tcPr>
            <w:tcW w:w="1334" w:type="dxa"/>
            <w:vAlign w:val="center"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31.01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Индивидуальные комплексы </w:t>
            </w:r>
            <w:proofErr w:type="spellStart"/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Уметь составлять комплексы упражнений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(волейбол) 10 часов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 Волейбольные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 Волейбольные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 Волейбольные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правильно заданные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Волейбольные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Волейбольные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2.0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 и ловкости.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 и выносливости. Игра в волейбол.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игры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Игровые эстафеты. Игра в волейбол.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игры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4C559B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Беговые упражнения.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Физическая подготовка и ее связь с укреплением здоровья, развитием физических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о физической культуре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E278BF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Легкая атлетика 3 часа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Игровые эстафеты. Сдача нормативов ГТО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самостоятельно нормативы ГТО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0A2DE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Сдача нормативов ГТО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самостоятельно нормативы ГТО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0A2DE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4C559B" w:rsidRPr="00CF66D8" w:rsidTr="00AC05A5">
        <w:trPr>
          <w:gridAfter w:val="4"/>
          <w:wAfter w:w="533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Контрольные упражнения. Сдача нормативов ГТО.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B" w:rsidRPr="00CF66D8" w:rsidRDefault="004C559B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самостоятельно нормативы ГТО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9B" w:rsidRPr="00CF66D8" w:rsidRDefault="000A2DEB" w:rsidP="00E278B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278B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</w:tbl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85839" w:rsidRPr="00CF66D8" w:rsidRDefault="00C85839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054D8" w:rsidRDefault="00E054D8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3828F0" w:rsidP="003828F0">
      <w:pPr>
        <w:pStyle w:val="ConsPlusNormal"/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Pr="00CF66D8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E7840" w:rsidRPr="005D44B0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B0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395"/>
        <w:gridCol w:w="1134"/>
        <w:gridCol w:w="2268"/>
        <w:gridCol w:w="1098"/>
      </w:tblGrid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безопасности. Здоровье и здоровый образ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Pr="00CF66D8" w:rsidRDefault="00C85839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 xml:space="preserve">Знать инструктаж выполнять правила ТБ.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Pr="00CF66D8" w:rsidRDefault="00530923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7</w:t>
            </w:r>
            <w:r w:rsidR="000A2DEB" w:rsidRPr="00CF66D8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.09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Легкая атлетика 4 часа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Беговые упражнения. Сдача нормативов ГТО.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терминологию, выполнять правила личной гигиены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FE5C5D" w:rsidRPr="00CF66D8">
              <w:rPr>
                <w:rFonts w:ascii="Times New Roman" w:eastAsia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Эстафеты. Сдача нормативов ГТО.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Уметь пробегать с максимальной скоростью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1.09</w:t>
            </w:r>
          </w:p>
          <w:p w:rsidR="00E50A9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Прыжковые упражнения.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Планирование занятий физической культурой.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Уметь планировать занятия физической культурой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(баскетбол)10 часов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Баскетбольные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0A2DEB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Баскетбольные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0A2DEB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0A2DEB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Баскетбольные передачи, броски в кольцо.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Баскетбольные передачи, броски в кольцо.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Подтягивание на перекладине. Баскетбольные передачи, броски в кольцо.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Упражнения на развитие выносливости.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Баскетбольные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 эстафету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Контрольные упражнения. Баскетбольные передачи, броски в кольцо.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Игра в баскетбол.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0A2DEB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Гимнастика 4 часа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0A2DEB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Акробатические упражнения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0A2DEB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Краткая характеристика спортивных игр.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Уметь давать характеристику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(волейбол) 10 часов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 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A2DEB" w:rsidRPr="00CF66D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 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0A2DEB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 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правильно заданные 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Волейбольные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 и ловкости. Волейбольные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7.04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 и выносливости. Игра в волейбол.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правила игры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C85839" w:rsidRPr="00CF66D8" w:rsidTr="00EC78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Игровые эстафеты. Игра в волейбол.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правила игры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</w:tbl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C789E" w:rsidRDefault="00EC789E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4B0" w:rsidRPr="00CF66D8" w:rsidRDefault="005D44B0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44C15" w:rsidRPr="00CF66D8" w:rsidRDefault="00A44C15" w:rsidP="00CF66D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E7840" w:rsidRPr="005D44B0" w:rsidRDefault="008E7840" w:rsidP="00CF66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B0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395"/>
        <w:gridCol w:w="1134"/>
        <w:gridCol w:w="1984"/>
        <w:gridCol w:w="1382"/>
      </w:tblGrid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FE5C5D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</w:tr>
      <w:tr w:rsidR="00EC789E" w:rsidRPr="00CF66D8" w:rsidTr="004C559B"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pStyle w:val="a4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безопасности. Всестороннее и гармоничное физическое развитие.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Pr="00CF66D8" w:rsidRDefault="00C85839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 xml:space="preserve">Знать инструктаж выполнять правила ТБ.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Pr="00CF66D8" w:rsidRDefault="00530923" w:rsidP="00CF66D8">
            <w:pPr>
              <w:widowControl w:val="0"/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7</w:t>
            </w:r>
            <w:r w:rsidR="00E50A99" w:rsidRPr="00CF66D8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.09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Легкая атлетика 3 часа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Беговые упражнения. Сдача нормативов ГТО.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Уметь пробегать с максимальной скоростью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Эстафеты. Сдача нормативов ГТО.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hAnsi="Times New Roman"/>
                <w:sz w:val="24"/>
                <w:szCs w:val="24"/>
              </w:rPr>
              <w:t>Уметь пробегать с максимальной скоростью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1.09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Прыжковые упражнения.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C85839" w:rsidP="00CF66D8">
            <w:pPr>
              <w:pStyle w:val="a4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Здоровье и здоровый образ жизни. </w:t>
            </w:r>
          </w:p>
          <w:p w:rsidR="00C85839" w:rsidRPr="00CF66D8" w:rsidRDefault="00C85839" w:rsidP="00CF66D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о здоровье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(баскетбол)10 часов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Баскетбольные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Баскетбольные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Баскетбольные передачи, броски в кольцо.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Баскетбольные передачи, броски в кольцо.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Подтягивание на перекладине. Баскетбольные передачи, броски в кольцо.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Баскетбольные 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эстафеты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Контрольные упражнения. Баскетбольные передачи, броски в кольцо.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и выполнять контрольные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Игра в баскетбол.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правила соревнований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1.12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Гимнастика 4 часа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силы. 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Акробатические упражнения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Знания о физической культуре 1 час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C85839" w:rsidP="00CF66D8">
            <w:pPr>
              <w:pStyle w:val="a4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Доврачебная помощь во время занятий физической культурой и спортом.  </w:t>
            </w:r>
          </w:p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Знать о доврачебной помощи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EC789E" w:rsidRPr="00CF66D8" w:rsidTr="004C559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CF66D8" w:rsidRDefault="00EC789E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Спортивные игры (волейбол) 10 часов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 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 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E50A99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 и быстроты. 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E50A99" w:rsidRPr="00CF66D8">
              <w:rPr>
                <w:rFonts w:ascii="Times New Roman" w:eastAsia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 и силы.</w:t>
            </w:r>
          </w:p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Волейбольные передачи и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1278F0"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выносливости. Волейбольные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1278F0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 и ловкости. Волейбольные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1278F0" w:rsidP="0053092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309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силы и выносливости. Игра в волейбол.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заданные упражнения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278F0" w:rsidRPr="00CF66D8">
              <w:rPr>
                <w:rFonts w:ascii="Times New Roman" w:eastAsia="Times New Roman" w:hAnsi="Times New Roman"/>
                <w:sz w:val="24"/>
                <w:szCs w:val="24"/>
              </w:rPr>
              <w:t>7.04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быстроты. Игровые эстафеты. Игра в волейбол.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1278F0"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  <w:tr w:rsidR="00C85839" w:rsidRPr="00CF66D8" w:rsidTr="00FE5C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Упражнения на развитие ловкости. Беговые упражнения. Соревнование.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39" w:rsidRPr="00CF66D8" w:rsidRDefault="00C85839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66D8">
              <w:rPr>
                <w:rFonts w:ascii="Times New Roman" w:eastAsia="Times New Roman" w:hAnsi="Times New Roman"/>
                <w:sz w:val="24"/>
                <w:szCs w:val="24"/>
              </w:rPr>
              <w:t>Выполнять правильно задания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39" w:rsidRPr="00CF66D8" w:rsidRDefault="00530923" w:rsidP="00CF66D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="001278F0" w:rsidRPr="00CF66D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</w:tr>
    </w:tbl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4C15" w:rsidRPr="00CF66D8" w:rsidRDefault="00A44C15" w:rsidP="00CF66D8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E7840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D44B0" w:rsidRPr="00CF66D8" w:rsidRDefault="005D44B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E7840" w:rsidRPr="00CF66D8" w:rsidRDefault="008E7840" w:rsidP="00CF66D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E7840" w:rsidRPr="00CF66D8" w:rsidRDefault="008E7840" w:rsidP="00CF66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kern w:val="2"/>
          <w:sz w:val="24"/>
          <w:szCs w:val="24"/>
        </w:rPr>
      </w:pP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  <w:sectPr w:rsidR="007F232A" w:rsidRPr="00CF66D8" w:rsidSect="00926E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F66D8">
        <w:rPr>
          <w:rFonts w:ascii="Times New Roman" w:hAnsi="Times New Roman"/>
          <w:sz w:val="24"/>
          <w:szCs w:val="24"/>
        </w:rPr>
        <w:t xml:space="preserve"> 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lastRenderedPageBreak/>
        <w:t>СОГЛАСОВАНО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>Протокол заседания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 методического совета 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>МБОУ Россошанской ООШ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от </w:t>
      </w:r>
      <w:r w:rsidRPr="00CF66D8">
        <w:rPr>
          <w:rFonts w:ascii="Times New Roman" w:hAnsi="Times New Roman"/>
          <w:sz w:val="24"/>
          <w:szCs w:val="24"/>
          <w:u w:val="single"/>
        </w:rPr>
        <w:t>2</w:t>
      </w:r>
      <w:r w:rsidR="00A46EAD">
        <w:rPr>
          <w:rFonts w:ascii="Times New Roman" w:hAnsi="Times New Roman"/>
          <w:sz w:val="24"/>
          <w:szCs w:val="24"/>
          <w:u w:val="single"/>
        </w:rPr>
        <w:t>6</w:t>
      </w:r>
      <w:r w:rsidRPr="00CF66D8">
        <w:rPr>
          <w:rFonts w:ascii="Times New Roman" w:hAnsi="Times New Roman"/>
          <w:sz w:val="24"/>
          <w:szCs w:val="24"/>
          <w:u w:val="single"/>
        </w:rPr>
        <w:t xml:space="preserve">.08 </w:t>
      </w:r>
      <w:r w:rsidRPr="00CF66D8">
        <w:rPr>
          <w:rFonts w:ascii="Times New Roman" w:hAnsi="Times New Roman"/>
          <w:sz w:val="24"/>
          <w:szCs w:val="24"/>
        </w:rPr>
        <w:t xml:space="preserve"> 20</w:t>
      </w:r>
      <w:r w:rsidR="00530923">
        <w:rPr>
          <w:rFonts w:ascii="Times New Roman" w:hAnsi="Times New Roman"/>
          <w:sz w:val="24"/>
          <w:szCs w:val="24"/>
          <w:u w:val="single"/>
        </w:rPr>
        <w:t>20</w:t>
      </w:r>
      <w:r w:rsidRPr="00CF66D8">
        <w:rPr>
          <w:rFonts w:ascii="Times New Roman" w:hAnsi="Times New Roman"/>
          <w:sz w:val="24"/>
          <w:szCs w:val="24"/>
        </w:rPr>
        <w:t xml:space="preserve"> года №</w:t>
      </w:r>
      <w:r w:rsidRPr="00CF66D8">
        <w:rPr>
          <w:rFonts w:ascii="Times New Roman" w:hAnsi="Times New Roman"/>
          <w:sz w:val="24"/>
          <w:szCs w:val="24"/>
          <w:u w:val="single"/>
        </w:rPr>
        <w:t>1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              Председатель МС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__________ </w:t>
      </w:r>
      <w:r w:rsidR="00A44C15" w:rsidRPr="00CF66D8">
        <w:rPr>
          <w:rFonts w:ascii="Times New Roman" w:hAnsi="Times New Roman"/>
          <w:sz w:val="24"/>
          <w:szCs w:val="24"/>
        </w:rPr>
        <w:t>Медведева И. А.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F232A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66D8" w:rsidRDefault="00CF66D8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D44B0" w:rsidRDefault="005D44B0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D44B0" w:rsidRDefault="005D44B0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D44B0" w:rsidRDefault="005D44B0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D44B0" w:rsidRDefault="005D44B0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D44B0" w:rsidRDefault="005D44B0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D44B0" w:rsidRDefault="005D44B0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D44B0" w:rsidRPr="00CF66D8" w:rsidRDefault="005D44B0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>СОГЛАСОВАНО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>Зам. директора по УР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</w:rPr>
        <w:t xml:space="preserve">_________ </w:t>
      </w:r>
      <w:r w:rsidR="00A44C15" w:rsidRPr="00CF66D8">
        <w:rPr>
          <w:rFonts w:ascii="Times New Roman" w:hAnsi="Times New Roman"/>
          <w:sz w:val="24"/>
          <w:szCs w:val="24"/>
        </w:rPr>
        <w:t>Ананьева О. П</w:t>
      </w:r>
      <w:r w:rsidRPr="00CF66D8">
        <w:rPr>
          <w:rFonts w:ascii="Times New Roman" w:hAnsi="Times New Roman"/>
          <w:sz w:val="24"/>
          <w:szCs w:val="24"/>
        </w:rPr>
        <w:t>.</w:t>
      </w:r>
    </w:p>
    <w:p w:rsidR="007F232A" w:rsidRPr="00CF66D8" w:rsidRDefault="007F232A" w:rsidP="00CF66D8">
      <w:pPr>
        <w:spacing w:line="240" w:lineRule="auto"/>
        <w:rPr>
          <w:rFonts w:ascii="Times New Roman" w:hAnsi="Times New Roman"/>
          <w:sz w:val="24"/>
          <w:szCs w:val="24"/>
        </w:rPr>
      </w:pPr>
      <w:r w:rsidRPr="00CF66D8">
        <w:rPr>
          <w:rFonts w:ascii="Times New Roman" w:hAnsi="Times New Roman"/>
          <w:sz w:val="24"/>
          <w:szCs w:val="24"/>
          <w:u w:val="single"/>
        </w:rPr>
        <w:t>2</w:t>
      </w:r>
      <w:r w:rsidR="00A46EAD">
        <w:rPr>
          <w:rFonts w:ascii="Times New Roman" w:hAnsi="Times New Roman"/>
          <w:sz w:val="24"/>
          <w:szCs w:val="24"/>
          <w:u w:val="single"/>
        </w:rPr>
        <w:t>6</w:t>
      </w:r>
      <w:r w:rsidRPr="00CF66D8">
        <w:rPr>
          <w:rFonts w:ascii="Times New Roman" w:hAnsi="Times New Roman"/>
          <w:sz w:val="24"/>
          <w:szCs w:val="24"/>
          <w:u w:val="single"/>
        </w:rPr>
        <w:t xml:space="preserve">.08 </w:t>
      </w:r>
      <w:r w:rsidRPr="00CF66D8">
        <w:rPr>
          <w:rFonts w:ascii="Times New Roman" w:hAnsi="Times New Roman"/>
          <w:sz w:val="24"/>
          <w:szCs w:val="24"/>
        </w:rPr>
        <w:t xml:space="preserve"> 20</w:t>
      </w:r>
      <w:r w:rsidR="00530923">
        <w:rPr>
          <w:rFonts w:ascii="Times New Roman" w:hAnsi="Times New Roman"/>
          <w:sz w:val="24"/>
          <w:szCs w:val="24"/>
          <w:u w:val="single"/>
        </w:rPr>
        <w:t>20</w:t>
      </w:r>
      <w:r w:rsidRPr="00CF66D8">
        <w:rPr>
          <w:rFonts w:ascii="Times New Roman" w:hAnsi="Times New Roman"/>
          <w:sz w:val="24"/>
          <w:szCs w:val="24"/>
        </w:rPr>
        <w:t xml:space="preserve"> года</w:t>
      </w:r>
    </w:p>
    <w:p w:rsidR="00926E05" w:rsidRPr="00CF66D8" w:rsidRDefault="00926E05" w:rsidP="00CF66D8">
      <w:pPr>
        <w:spacing w:line="240" w:lineRule="auto"/>
        <w:rPr>
          <w:sz w:val="24"/>
          <w:szCs w:val="24"/>
        </w:rPr>
      </w:pPr>
    </w:p>
    <w:sectPr w:rsidR="00926E05" w:rsidRPr="00CF66D8" w:rsidSect="007F232A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>
    <w:nsid w:val="00000010"/>
    <w:multiLevelType w:val="singleLevel"/>
    <w:tmpl w:val="00000010"/>
    <w:name w:val="WW8Num3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13D87989"/>
    <w:multiLevelType w:val="hybridMultilevel"/>
    <w:tmpl w:val="E5FCB178"/>
    <w:lvl w:ilvl="0" w:tplc="9A786DF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13393C"/>
    <w:multiLevelType w:val="hybridMultilevel"/>
    <w:tmpl w:val="4970D9E2"/>
    <w:lvl w:ilvl="0" w:tplc="70E6B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840"/>
    <w:rsid w:val="00030A60"/>
    <w:rsid w:val="000A2DEB"/>
    <w:rsid w:val="001278F0"/>
    <w:rsid w:val="001C6AF8"/>
    <w:rsid w:val="002F1523"/>
    <w:rsid w:val="003828F0"/>
    <w:rsid w:val="003C0348"/>
    <w:rsid w:val="00423A52"/>
    <w:rsid w:val="004C559B"/>
    <w:rsid w:val="00530923"/>
    <w:rsid w:val="005D44B0"/>
    <w:rsid w:val="007812B8"/>
    <w:rsid w:val="00791EFE"/>
    <w:rsid w:val="007A4855"/>
    <w:rsid w:val="007C054E"/>
    <w:rsid w:val="007F232A"/>
    <w:rsid w:val="00816130"/>
    <w:rsid w:val="00840A39"/>
    <w:rsid w:val="008E7840"/>
    <w:rsid w:val="009252C2"/>
    <w:rsid w:val="00925EAE"/>
    <w:rsid w:val="00926E05"/>
    <w:rsid w:val="00A44C15"/>
    <w:rsid w:val="00A46EAD"/>
    <w:rsid w:val="00A70012"/>
    <w:rsid w:val="00AC05A5"/>
    <w:rsid w:val="00AF75E3"/>
    <w:rsid w:val="00BA3676"/>
    <w:rsid w:val="00BE24B3"/>
    <w:rsid w:val="00C85839"/>
    <w:rsid w:val="00CF66D8"/>
    <w:rsid w:val="00D07000"/>
    <w:rsid w:val="00D3014C"/>
    <w:rsid w:val="00DF5D91"/>
    <w:rsid w:val="00E004DC"/>
    <w:rsid w:val="00E054D8"/>
    <w:rsid w:val="00E278BF"/>
    <w:rsid w:val="00E50A99"/>
    <w:rsid w:val="00EC789E"/>
    <w:rsid w:val="00FE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840"/>
    <w:pPr>
      <w:spacing w:after="0" w:line="0" w:lineRule="atLeas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E784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8E78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semiHidden/>
    <w:unhideWhenUsed/>
    <w:qFormat/>
    <w:rsid w:val="008E78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semiHidden/>
    <w:unhideWhenUsed/>
    <w:qFormat/>
    <w:rsid w:val="008E78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8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78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8E78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E78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8E7840"/>
    <w:rPr>
      <w:color w:val="0000FF"/>
      <w:u w:val="single"/>
    </w:rPr>
  </w:style>
  <w:style w:type="paragraph" w:styleId="a4">
    <w:name w:val="Normal (Web)"/>
    <w:aliases w:val="Обычный (Web),Обычный (веб)1,Обычный (веб)2,Обычный (веб)3"/>
    <w:basedOn w:val="a"/>
    <w:uiPriority w:val="34"/>
    <w:unhideWhenUsed/>
    <w:qFormat/>
    <w:rsid w:val="008E7840"/>
    <w:pPr>
      <w:spacing w:after="200" w:line="276" w:lineRule="auto"/>
      <w:ind w:left="720"/>
    </w:pPr>
    <w:rPr>
      <w:rFonts w:cs="Calibri"/>
      <w:lang w:eastAsia="ar-SA"/>
    </w:rPr>
  </w:style>
  <w:style w:type="character" w:customStyle="1" w:styleId="a5">
    <w:name w:val="Верхний колонтитул Знак"/>
    <w:basedOn w:val="a0"/>
    <w:link w:val="a6"/>
    <w:uiPriority w:val="99"/>
    <w:semiHidden/>
    <w:locked/>
    <w:rsid w:val="008E7840"/>
  </w:style>
  <w:style w:type="paragraph" w:styleId="a6">
    <w:name w:val="header"/>
    <w:basedOn w:val="a"/>
    <w:link w:val="a5"/>
    <w:uiPriority w:val="99"/>
    <w:semiHidden/>
    <w:unhideWhenUsed/>
    <w:rsid w:val="008E7840"/>
    <w:pPr>
      <w:tabs>
        <w:tab w:val="center" w:pos="4677"/>
        <w:tab w:val="right" w:pos="9355"/>
      </w:tabs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8"/>
    <w:uiPriority w:val="99"/>
    <w:semiHidden/>
    <w:locked/>
    <w:rsid w:val="008E7840"/>
  </w:style>
  <w:style w:type="paragraph" w:styleId="a8">
    <w:name w:val="footer"/>
    <w:basedOn w:val="a"/>
    <w:link w:val="a7"/>
    <w:uiPriority w:val="99"/>
    <w:semiHidden/>
    <w:unhideWhenUsed/>
    <w:rsid w:val="008E7840"/>
    <w:pPr>
      <w:tabs>
        <w:tab w:val="center" w:pos="4677"/>
        <w:tab w:val="right" w:pos="9355"/>
      </w:tabs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8E784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a">
    <w:name w:val="Body Text Indent"/>
    <w:basedOn w:val="a"/>
    <w:link w:val="a9"/>
    <w:semiHidden/>
    <w:unhideWhenUsed/>
    <w:rsid w:val="008E7840"/>
    <w:pPr>
      <w:spacing w:after="120"/>
      <w:ind w:left="283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b">
    <w:name w:val="Без интервала Знак"/>
    <w:link w:val="ac"/>
    <w:uiPriority w:val="1"/>
    <w:locked/>
    <w:rsid w:val="008E7840"/>
    <w:rPr>
      <w:rFonts w:ascii="Calibri" w:hAnsi="Calibri" w:cs="Calibri"/>
      <w:lang w:eastAsia="ar-SA"/>
    </w:rPr>
  </w:style>
  <w:style w:type="paragraph" w:styleId="ac">
    <w:name w:val="No Spacing"/>
    <w:link w:val="ab"/>
    <w:uiPriority w:val="1"/>
    <w:qFormat/>
    <w:rsid w:val="008E7840"/>
    <w:pPr>
      <w:spacing w:after="0" w:line="240" w:lineRule="auto"/>
    </w:pPr>
    <w:rPr>
      <w:rFonts w:ascii="Calibri" w:hAnsi="Calibri" w:cs="Calibri"/>
      <w:lang w:eastAsia="ar-SA"/>
    </w:rPr>
  </w:style>
  <w:style w:type="paragraph" w:customStyle="1" w:styleId="c0">
    <w:name w:val="c0"/>
    <w:basedOn w:val="a"/>
    <w:qFormat/>
    <w:rsid w:val="008E78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qFormat/>
    <w:rsid w:val="008E78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8E7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7840"/>
  </w:style>
  <w:style w:type="character" w:customStyle="1" w:styleId="11">
    <w:name w:val="Основной текст с отступом Знак1"/>
    <w:basedOn w:val="a0"/>
    <w:link w:val="aa"/>
    <w:semiHidden/>
    <w:rsid w:val="008E7840"/>
    <w:rPr>
      <w:rFonts w:ascii="Calibri" w:eastAsia="Calibri" w:hAnsi="Calibri" w:cs="Times New Roman"/>
    </w:rPr>
  </w:style>
  <w:style w:type="character" w:customStyle="1" w:styleId="c4">
    <w:name w:val="c4"/>
    <w:basedOn w:val="a0"/>
    <w:rsid w:val="008E7840"/>
  </w:style>
  <w:style w:type="character" w:customStyle="1" w:styleId="letter1">
    <w:name w:val="letter1"/>
    <w:rsid w:val="008E7840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customStyle="1" w:styleId="c1">
    <w:name w:val="c1"/>
    <w:basedOn w:val="a0"/>
    <w:rsid w:val="008E7840"/>
  </w:style>
  <w:style w:type="character" w:customStyle="1" w:styleId="12">
    <w:name w:val="Заголовок №1"/>
    <w:rsid w:val="008E7840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312">
    <w:name w:val="Основной текст (3) + 12"/>
    <w:aliases w:val="5 pt,Не курсив"/>
    <w:rsid w:val="008E7840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13">
    <w:name w:val="Верхний колонтитул Знак1"/>
    <w:basedOn w:val="a0"/>
    <w:link w:val="a6"/>
    <w:uiPriority w:val="99"/>
    <w:semiHidden/>
    <w:rsid w:val="008E7840"/>
    <w:rPr>
      <w:rFonts w:ascii="Calibri" w:eastAsia="Calibri" w:hAnsi="Calibri" w:cs="Times New Roman"/>
    </w:rPr>
  </w:style>
  <w:style w:type="character" w:customStyle="1" w:styleId="14">
    <w:name w:val="Нижний колонтитул Знак1"/>
    <w:basedOn w:val="a0"/>
    <w:link w:val="a8"/>
    <w:uiPriority w:val="99"/>
    <w:semiHidden/>
    <w:rsid w:val="008E7840"/>
    <w:rPr>
      <w:rFonts w:ascii="Calibri" w:eastAsia="Calibri" w:hAnsi="Calibri" w:cs="Times New Roman"/>
    </w:rPr>
  </w:style>
  <w:style w:type="character" w:styleId="ad">
    <w:name w:val="Strong"/>
    <w:basedOn w:val="a0"/>
    <w:qFormat/>
    <w:rsid w:val="008E7840"/>
    <w:rPr>
      <w:b/>
      <w:bCs/>
    </w:rPr>
  </w:style>
  <w:style w:type="paragraph" w:customStyle="1" w:styleId="c24">
    <w:name w:val="c24"/>
    <w:basedOn w:val="a"/>
    <w:rsid w:val="008E78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2">
    <w:name w:val="c72"/>
    <w:basedOn w:val="a0"/>
    <w:rsid w:val="008E7840"/>
  </w:style>
  <w:style w:type="paragraph" w:customStyle="1" w:styleId="Default">
    <w:name w:val="Default"/>
    <w:rsid w:val="00A700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e">
    <w:name w:val="Основной текст_"/>
    <w:link w:val="15"/>
    <w:locked/>
    <w:rsid w:val="00A70012"/>
    <w:rPr>
      <w:shd w:val="clear" w:color="auto" w:fill="FFFFFF"/>
    </w:rPr>
  </w:style>
  <w:style w:type="paragraph" w:customStyle="1" w:styleId="15">
    <w:name w:val="Основной текст1"/>
    <w:basedOn w:val="a"/>
    <w:link w:val="ae"/>
    <w:rsid w:val="00A70012"/>
    <w:pPr>
      <w:shd w:val="clear" w:color="auto" w:fill="FFFFFF"/>
      <w:spacing w:after="1380" w:line="216" w:lineRule="exact"/>
      <w:ind w:hanging="500"/>
      <w:jc w:val="center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(2)_"/>
    <w:link w:val="22"/>
    <w:locked/>
    <w:rsid w:val="00A7001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70012"/>
    <w:pPr>
      <w:shd w:val="clear" w:color="auto" w:fill="FFFFFF"/>
      <w:spacing w:before="1380" w:after="3840" w:line="216" w:lineRule="exact"/>
      <w:jc w:val="center"/>
    </w:pPr>
    <w:rPr>
      <w:rFonts w:asciiTheme="minorHAnsi" w:eastAsiaTheme="minorHAnsi" w:hAnsiTheme="minorHAnsi" w:cstheme="minorBidi"/>
    </w:rPr>
  </w:style>
  <w:style w:type="paragraph" w:styleId="af">
    <w:name w:val="Balloon Text"/>
    <w:basedOn w:val="a"/>
    <w:link w:val="af0"/>
    <w:uiPriority w:val="99"/>
    <w:semiHidden/>
    <w:unhideWhenUsed/>
    <w:rsid w:val="00BA36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A367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1111A-9107-475D-8582-93CF3405A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23</Pages>
  <Words>6787</Words>
  <Characters>38692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19</cp:revision>
  <cp:lastPrinted>2019-09-14T08:42:00Z</cp:lastPrinted>
  <dcterms:created xsi:type="dcterms:W3CDTF">2019-08-15T02:40:00Z</dcterms:created>
  <dcterms:modified xsi:type="dcterms:W3CDTF">2020-09-10T00:01:00Z</dcterms:modified>
</cp:coreProperties>
</file>